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47A" w:rsidRPr="00C7737B" w:rsidRDefault="00E1547A" w:rsidP="00E1547A">
      <w:pPr>
        <w:suppressAutoHyphens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bookmarkStart w:id="0" w:name="_GoBack"/>
      <w:bookmarkEnd w:id="0"/>
      <w:r w:rsidRPr="00C7737B"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№ 2 </w:t>
      </w:r>
    </w:p>
    <w:p w:rsidR="00E1547A" w:rsidRPr="00C7737B" w:rsidRDefault="00E1547A" w:rsidP="00E1547A">
      <w:pPr>
        <w:suppressAutoHyphens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C7737B">
        <w:rPr>
          <w:rFonts w:ascii="Times New Roman" w:hAnsi="Times New Roman" w:cs="Times New Roman"/>
          <w:sz w:val="24"/>
          <w:szCs w:val="24"/>
          <w:lang w:eastAsia="en-US"/>
        </w:rPr>
        <w:t>к приказу минобразования</w:t>
      </w:r>
    </w:p>
    <w:p w:rsidR="00E1547A" w:rsidRPr="00C7737B" w:rsidRDefault="00E1547A" w:rsidP="00E1547A">
      <w:pPr>
        <w:suppressAutoHyphens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C7737B">
        <w:rPr>
          <w:rFonts w:ascii="Times New Roman" w:hAnsi="Times New Roman" w:cs="Times New Roman"/>
          <w:sz w:val="24"/>
          <w:szCs w:val="24"/>
          <w:lang w:eastAsia="en-US"/>
        </w:rPr>
        <w:t xml:space="preserve">Ростовской области </w:t>
      </w:r>
    </w:p>
    <w:p w:rsidR="00E1547A" w:rsidRPr="00C7737B" w:rsidRDefault="00E1547A" w:rsidP="00E1547A">
      <w:pPr>
        <w:suppressAutoHyphens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C7737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7737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7737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7737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7737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7737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7737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7737B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C7737B">
        <w:rPr>
          <w:rFonts w:ascii="Times New Roman" w:hAnsi="Times New Roman" w:cs="Times New Roman"/>
          <w:sz w:val="24"/>
          <w:szCs w:val="24"/>
          <w:lang w:eastAsia="en-US"/>
        </w:rPr>
        <w:tab/>
        <w:t>от __________ №_______</w:t>
      </w:r>
    </w:p>
    <w:p w:rsidR="00E1547A" w:rsidRPr="00C7737B" w:rsidRDefault="00E1547A" w:rsidP="00E1547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1547A" w:rsidRPr="00C7737B" w:rsidRDefault="00E1547A" w:rsidP="00074FE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7737B">
        <w:rPr>
          <w:rFonts w:ascii="Times New Roman" w:eastAsia="Times New Roman" w:hAnsi="Times New Roman"/>
          <w:b/>
          <w:sz w:val="24"/>
          <w:szCs w:val="24"/>
        </w:rPr>
        <w:t>Базовый компонент деятельности педагога-психолога</w:t>
      </w:r>
    </w:p>
    <w:p w:rsidR="00E1547A" w:rsidRPr="00C7737B" w:rsidRDefault="00E1547A" w:rsidP="00E1547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7737B">
        <w:rPr>
          <w:rFonts w:ascii="Times New Roman" w:eastAsia="Times New Roman" w:hAnsi="Times New Roman"/>
          <w:b/>
          <w:sz w:val="24"/>
          <w:szCs w:val="24"/>
        </w:rPr>
        <w:t>дошколь</w:t>
      </w:r>
      <w:r w:rsidR="005670B7" w:rsidRPr="00C7737B">
        <w:rPr>
          <w:rFonts w:ascii="Times New Roman" w:eastAsia="Times New Roman" w:hAnsi="Times New Roman"/>
          <w:b/>
          <w:sz w:val="24"/>
          <w:szCs w:val="24"/>
        </w:rPr>
        <w:t>ной образовательной организации</w:t>
      </w:r>
    </w:p>
    <w:p w:rsidR="00E1547A" w:rsidRPr="00C7737B" w:rsidRDefault="00E1547A" w:rsidP="00E1547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E1547A" w:rsidRPr="00C7737B" w:rsidRDefault="00E1547A" w:rsidP="00E154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C7737B">
        <w:rPr>
          <w:rFonts w:ascii="Times New Roman" w:eastAsia="Times New Roman" w:hAnsi="Times New Roman"/>
          <w:b/>
          <w:i/>
          <w:sz w:val="24"/>
          <w:szCs w:val="24"/>
        </w:rPr>
        <w:t>1.1.</w:t>
      </w:r>
      <w:r w:rsidRPr="00C7737B">
        <w:rPr>
          <w:rFonts w:ascii="Times New Roman" w:eastAsia="Times New Roman" w:hAnsi="Times New Roman"/>
          <w:b/>
          <w:i/>
          <w:sz w:val="24"/>
          <w:szCs w:val="24"/>
        </w:rPr>
        <w:tab/>
        <w:t>Специфика, цели и приоритетные задачи деятельности педагога-психолога дошкольной образовательной организации.</w:t>
      </w:r>
    </w:p>
    <w:p w:rsidR="00E1547A" w:rsidRPr="00C7737B" w:rsidRDefault="00E1547A" w:rsidP="00E154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E1547A" w:rsidRPr="00C7737B" w:rsidRDefault="00E1547A" w:rsidP="00E154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>Специфика</w:t>
      </w:r>
      <w:r w:rsidRPr="00C7737B">
        <w:rPr>
          <w:rFonts w:ascii="Times New Roman" w:eastAsia="Times New Roman" w:hAnsi="Times New Roman"/>
          <w:sz w:val="24"/>
          <w:szCs w:val="24"/>
          <w:lang w:val="x-none"/>
        </w:rPr>
        <w:t xml:space="preserve"> деятельности педагога-психолога дошкольной образовательной организации (далее - ДОО) </w:t>
      </w:r>
      <w:r w:rsidR="00C9127B" w:rsidRPr="00C7737B">
        <w:rPr>
          <w:rFonts w:ascii="Times New Roman" w:eastAsia="Times New Roman" w:hAnsi="Times New Roman"/>
          <w:sz w:val="24"/>
          <w:szCs w:val="24"/>
        </w:rPr>
        <w:t>определяется</w:t>
      </w:r>
      <w:r w:rsidRPr="00C7737B">
        <w:rPr>
          <w:rFonts w:ascii="Times New Roman" w:eastAsia="Times New Roman" w:hAnsi="Times New Roman"/>
          <w:sz w:val="24"/>
          <w:szCs w:val="24"/>
          <w:lang w:val="x-none"/>
        </w:rPr>
        <w:t xml:space="preserve"> не только </w:t>
      </w:r>
      <w:r w:rsidRPr="00C7737B">
        <w:rPr>
          <w:rFonts w:ascii="Times New Roman" w:eastAsia="Times New Roman" w:hAnsi="Times New Roman"/>
          <w:sz w:val="24"/>
          <w:szCs w:val="24"/>
        </w:rPr>
        <w:t xml:space="preserve">возрастными особенностями воспитанников </w:t>
      </w:r>
      <w:r w:rsidR="007B23DD" w:rsidRPr="00C7737B">
        <w:rPr>
          <w:rFonts w:ascii="Times New Roman" w:eastAsia="Times New Roman" w:hAnsi="Times New Roman"/>
          <w:sz w:val="24"/>
          <w:szCs w:val="24"/>
        </w:rPr>
        <w:br/>
      </w:r>
      <w:r w:rsidRPr="00C7737B">
        <w:rPr>
          <w:rFonts w:ascii="Times New Roman" w:eastAsia="Times New Roman" w:hAnsi="Times New Roman"/>
          <w:sz w:val="24"/>
          <w:szCs w:val="24"/>
        </w:rPr>
        <w:t xml:space="preserve">и </w:t>
      </w:r>
      <w:r w:rsidRPr="00C7737B">
        <w:rPr>
          <w:rFonts w:ascii="Times New Roman" w:eastAsia="Times New Roman" w:hAnsi="Times New Roman"/>
          <w:sz w:val="24"/>
          <w:szCs w:val="24"/>
          <w:lang w:val="x-none"/>
        </w:rPr>
        <w:t xml:space="preserve">нормативными документами, регламентирующими деятельность психологической службы образования, но и нормативными документами, регламентирующими деятельность системы дошкольного образования, </w:t>
      </w:r>
      <w:r w:rsidRPr="00C7737B">
        <w:rPr>
          <w:rFonts w:ascii="Times New Roman" w:eastAsia="Times New Roman" w:hAnsi="Times New Roman"/>
          <w:sz w:val="24"/>
          <w:szCs w:val="24"/>
        </w:rPr>
        <w:t xml:space="preserve">которые описаны в </w:t>
      </w:r>
      <w:r w:rsidRPr="00C7737B">
        <w:rPr>
          <w:rFonts w:ascii="Times New Roman" w:eastAsia="Times New Roman" w:hAnsi="Times New Roman"/>
          <w:i/>
          <w:sz w:val="24"/>
          <w:szCs w:val="24"/>
        </w:rPr>
        <w:t xml:space="preserve">Приложении 1 </w:t>
      </w:r>
      <w:r w:rsidRPr="00C7737B">
        <w:rPr>
          <w:rFonts w:ascii="Times New Roman" w:eastAsia="Times New Roman" w:hAnsi="Times New Roman"/>
          <w:sz w:val="24"/>
          <w:szCs w:val="24"/>
        </w:rPr>
        <w:t>данного раздела.</w:t>
      </w:r>
    </w:p>
    <w:p w:rsidR="00E1547A" w:rsidRPr="00C7737B" w:rsidRDefault="00E1547A" w:rsidP="00E154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b/>
          <w:sz w:val="24"/>
          <w:szCs w:val="24"/>
        </w:rPr>
        <w:t>Цель деятельности педагога-психолога ДОО</w:t>
      </w:r>
      <w:r w:rsidRPr="00C7737B">
        <w:rPr>
          <w:rFonts w:ascii="Times New Roman" w:eastAsia="Times New Roman" w:hAnsi="Times New Roman"/>
          <w:sz w:val="24"/>
          <w:szCs w:val="24"/>
        </w:rPr>
        <w:t xml:space="preserve"> – психолого-педагогическое сопровождение развития воспитанников ДОО и сопровождение реализации программы дошкольного образования.</w:t>
      </w:r>
    </w:p>
    <w:p w:rsidR="00E1547A" w:rsidRPr="00C7737B" w:rsidRDefault="00E1547A" w:rsidP="00E154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x-none"/>
        </w:rPr>
      </w:pPr>
      <w:r w:rsidRPr="00C7737B">
        <w:rPr>
          <w:rFonts w:ascii="Times New Roman" w:eastAsia="Times New Roman" w:hAnsi="Times New Roman"/>
          <w:b/>
          <w:sz w:val="24"/>
          <w:szCs w:val="24"/>
          <w:lang w:val="x-none"/>
        </w:rPr>
        <w:t>Приоритетными задачами</w:t>
      </w:r>
      <w:r w:rsidRPr="00C7737B">
        <w:rPr>
          <w:rFonts w:ascii="Times New Roman" w:eastAsia="Times New Roman" w:hAnsi="Times New Roman"/>
          <w:sz w:val="24"/>
          <w:szCs w:val="24"/>
          <w:lang w:val="x-none"/>
        </w:rPr>
        <w:t xml:space="preserve"> при реализации базового компонента педагога-психолога ДОО выступают:</w:t>
      </w:r>
    </w:p>
    <w:p w:rsidR="00E1547A" w:rsidRPr="00C7737B" w:rsidRDefault="00E1547A" w:rsidP="007B23DD">
      <w:pPr>
        <w:numPr>
          <w:ilvl w:val="0"/>
          <w:numId w:val="3"/>
        </w:numPr>
        <w:tabs>
          <w:tab w:val="clear" w:pos="900"/>
          <w:tab w:val="num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>содействие формированию личности ребенка;</w:t>
      </w:r>
    </w:p>
    <w:p w:rsidR="00E1547A" w:rsidRPr="00C7737B" w:rsidRDefault="00E1547A" w:rsidP="007B23DD">
      <w:pPr>
        <w:numPr>
          <w:ilvl w:val="0"/>
          <w:numId w:val="3"/>
        </w:numPr>
        <w:tabs>
          <w:tab w:val="clear" w:pos="900"/>
          <w:tab w:val="num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>определение причин нарушения личностного и познавательного развития ребенка;</w:t>
      </w:r>
    </w:p>
    <w:p w:rsidR="00E1547A" w:rsidRPr="00C7737B" w:rsidRDefault="00E1547A" w:rsidP="007B23DD">
      <w:pPr>
        <w:numPr>
          <w:ilvl w:val="0"/>
          <w:numId w:val="3"/>
        </w:numPr>
        <w:tabs>
          <w:tab w:val="clear" w:pos="900"/>
          <w:tab w:val="num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>создание психолого-педагогических условий для профилактики и преодоления нарушений в развитии ребенка;</w:t>
      </w:r>
    </w:p>
    <w:p w:rsidR="00E1547A" w:rsidRPr="00C7737B" w:rsidRDefault="00E1547A" w:rsidP="007B23DD">
      <w:pPr>
        <w:numPr>
          <w:ilvl w:val="0"/>
          <w:numId w:val="3"/>
        </w:numPr>
        <w:tabs>
          <w:tab w:val="clear" w:pos="900"/>
          <w:tab w:val="num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>обеспечение психолого-педагогических условий преемственности в процессе непрерывного образования.</w:t>
      </w:r>
    </w:p>
    <w:p w:rsidR="00E1547A" w:rsidRPr="00C7737B" w:rsidRDefault="00E1547A" w:rsidP="00E154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 xml:space="preserve">Учитывая возрастные особенности детей дошкольного возраста и специфику ДОО, содержание базового компонента деятельности педагога-психолога конкретизируется в виде психолого-педагогического сопровождения адаптации воспитанников к условиям ДОО, создания психологических условий для оптимизации педагогического общения, выявления </w:t>
      </w:r>
      <w:r w:rsidR="007B23DD" w:rsidRPr="00C7737B">
        <w:rPr>
          <w:rFonts w:ascii="Times New Roman" w:eastAsia="Times New Roman" w:hAnsi="Times New Roman"/>
          <w:sz w:val="24"/>
          <w:szCs w:val="24"/>
        </w:rPr>
        <w:br/>
      </w:r>
      <w:r w:rsidRPr="00C7737B">
        <w:rPr>
          <w:rFonts w:ascii="Times New Roman" w:eastAsia="Times New Roman" w:hAnsi="Times New Roman"/>
          <w:sz w:val="24"/>
          <w:szCs w:val="24"/>
        </w:rPr>
        <w:t xml:space="preserve">и преодоления нарушений личностного и познавательного развития детей, что обеспечивается проведением диагностической, консультативной, экспертной, просветительской, развивающей </w:t>
      </w:r>
      <w:r w:rsidR="007B23DD" w:rsidRPr="00C7737B">
        <w:rPr>
          <w:rFonts w:ascii="Times New Roman" w:eastAsia="Times New Roman" w:hAnsi="Times New Roman"/>
          <w:sz w:val="24"/>
          <w:szCs w:val="24"/>
        </w:rPr>
        <w:br/>
      </w:r>
      <w:r w:rsidRPr="00C7737B">
        <w:rPr>
          <w:rFonts w:ascii="Times New Roman" w:eastAsia="Times New Roman" w:hAnsi="Times New Roman"/>
          <w:sz w:val="24"/>
          <w:szCs w:val="24"/>
        </w:rPr>
        <w:t>и коррекционной работы.</w:t>
      </w:r>
    </w:p>
    <w:p w:rsidR="00E1547A" w:rsidRPr="00C7737B" w:rsidRDefault="00E1547A" w:rsidP="00E154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1547A" w:rsidRPr="00C7737B" w:rsidRDefault="00E1547A" w:rsidP="00E154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C7737B">
        <w:rPr>
          <w:rFonts w:ascii="Times New Roman" w:eastAsia="Times New Roman" w:hAnsi="Times New Roman"/>
          <w:b/>
          <w:i/>
          <w:sz w:val="24"/>
          <w:szCs w:val="24"/>
        </w:rPr>
        <w:t>1.2.</w:t>
      </w:r>
      <w:r w:rsidRPr="00C7737B">
        <w:rPr>
          <w:rFonts w:ascii="Times New Roman" w:eastAsia="Times New Roman" w:hAnsi="Times New Roman"/>
          <w:b/>
          <w:i/>
          <w:sz w:val="24"/>
          <w:szCs w:val="24"/>
        </w:rPr>
        <w:tab/>
        <w:t>Содержание деятельности педагога-психолог</w:t>
      </w:r>
      <w:r w:rsidR="005670B7" w:rsidRPr="00C7737B">
        <w:rPr>
          <w:rFonts w:ascii="Times New Roman" w:eastAsia="Times New Roman" w:hAnsi="Times New Roman"/>
          <w:b/>
          <w:i/>
          <w:sz w:val="24"/>
          <w:szCs w:val="24"/>
        </w:rPr>
        <w:t>а по решению приоритетных задач</w:t>
      </w:r>
    </w:p>
    <w:p w:rsidR="00E1547A" w:rsidRPr="00C7737B" w:rsidRDefault="00E1547A" w:rsidP="00E154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 xml:space="preserve">Важной задачей в работе всех сотрудников ДОО, в том числе педагога-психолога, является </w:t>
      </w:r>
      <w:r w:rsidRPr="00C7737B">
        <w:rPr>
          <w:rFonts w:ascii="Times New Roman" w:eastAsia="Times New Roman" w:hAnsi="Times New Roman"/>
          <w:b/>
          <w:i/>
          <w:sz w:val="24"/>
          <w:szCs w:val="24"/>
        </w:rPr>
        <w:t>профилактика дезадаптации детей, поступающих в ДОО</w:t>
      </w:r>
      <w:r w:rsidRPr="00C7737B">
        <w:rPr>
          <w:rFonts w:ascii="Times New Roman" w:eastAsia="Times New Roman" w:hAnsi="Times New Roman"/>
          <w:sz w:val="24"/>
          <w:szCs w:val="24"/>
        </w:rPr>
        <w:t>. Для этого проводят комплексную работу, частью которой выступает психолого-педагогическое сопровождение адаптационного процесса (Приложение 2.1). Содержание психолого-педагогического сопровождения определяют, исходя из возраста и индивидуальных особенностей ребенка. Однако можно выделить инвариантную его часть:</w:t>
      </w:r>
    </w:p>
    <w:p w:rsidR="00E1547A" w:rsidRPr="00C7737B" w:rsidRDefault="00E1547A" w:rsidP="007B23DD">
      <w:pPr>
        <w:numPr>
          <w:ilvl w:val="0"/>
          <w:numId w:val="2"/>
        </w:numPr>
        <w:tabs>
          <w:tab w:val="clear" w:pos="900"/>
          <w:tab w:val="num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>консультирование администрации, педагогов и родителей по общим закономерностям процесса адаптации детей к условиям ДОО;</w:t>
      </w:r>
    </w:p>
    <w:p w:rsidR="00E1547A" w:rsidRPr="00C7737B" w:rsidRDefault="00E1547A" w:rsidP="007B23DD">
      <w:pPr>
        <w:numPr>
          <w:ilvl w:val="0"/>
          <w:numId w:val="2"/>
        </w:numPr>
        <w:tabs>
          <w:tab w:val="clear" w:pos="900"/>
          <w:tab w:val="num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>анкетирование родителей и диагностика детей (дошкольного возраста), поступающих в ДОО, с целью определения факторов риска для прогноза тяжести протекания процесса адаптации и разработки рекомендаций по оптимизации психолого-педагогического сопровождения адаптационного периода.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>В случае выявления факторов риска по результатам диагностики проводят консультативную работу с родителями и педагогами и углубленную диагностическую, при необходимости – индивидуальную развивающе-коррекционную работу с ребенком.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lastRenderedPageBreak/>
        <w:t xml:space="preserve">С целью содействия формированию личности ребенка и профилактики появления дезадаптации у детей, уже посещающих ДОО, педагог-психолог проводит работу </w:t>
      </w:r>
      <w:r w:rsidR="007B23DD" w:rsidRPr="00C7737B">
        <w:rPr>
          <w:rFonts w:ascii="Times New Roman" w:eastAsia="Times New Roman" w:hAnsi="Times New Roman"/>
          <w:sz w:val="24"/>
          <w:szCs w:val="24"/>
        </w:rPr>
        <w:br/>
      </w:r>
      <w:r w:rsidRPr="00C7737B">
        <w:rPr>
          <w:rFonts w:ascii="Times New Roman" w:eastAsia="Times New Roman" w:hAnsi="Times New Roman"/>
          <w:sz w:val="24"/>
          <w:szCs w:val="24"/>
        </w:rPr>
        <w:t xml:space="preserve">с воспитателями, включающую </w:t>
      </w:r>
      <w:r w:rsidRPr="00C7737B">
        <w:rPr>
          <w:rFonts w:ascii="Times New Roman" w:eastAsia="Times New Roman" w:hAnsi="Times New Roman"/>
          <w:b/>
          <w:i/>
          <w:sz w:val="24"/>
          <w:szCs w:val="24"/>
        </w:rPr>
        <w:t>изучение особенностей педагогического общения</w:t>
      </w:r>
      <w:r w:rsidRPr="00C7737B">
        <w:rPr>
          <w:rFonts w:ascii="Times New Roman" w:eastAsia="Times New Roman" w:hAnsi="Times New Roman"/>
          <w:sz w:val="24"/>
          <w:szCs w:val="24"/>
        </w:rPr>
        <w:t xml:space="preserve"> как важного фактора развития детей и обучающие семинары-практикумы психологической проблематики (Приложение 2.2). Кроме того, педагог-психолог ДОО может участвовать в экспертизе условий реализации образовательной программы ДОО, проводимой в рамках мониторинга качества дошкольного образования, реализации внутренней системы оценки качества образования (ВСОКО).</w:t>
      </w:r>
    </w:p>
    <w:p w:rsidR="005D7491" w:rsidRPr="00C7737B" w:rsidRDefault="005D7491" w:rsidP="005D7491">
      <w:pPr>
        <w:autoSpaceDE w:val="0"/>
        <w:spacing w:after="0" w:line="240" w:lineRule="auto"/>
        <w:ind w:firstLine="709"/>
        <w:jc w:val="both"/>
        <w:rPr>
          <w:rFonts w:ascii="Times New Roman" w:eastAsia="DejaVuSans-Bold" w:hAnsi="Times New Roman"/>
          <w:bCs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Одной из важных составляющих базового компонента деятельности педагога-психолога ДОО является </w:t>
      </w:r>
      <w:r w:rsidRPr="00C7737B">
        <w:rPr>
          <w:rFonts w:ascii="Times New Roman" w:hAnsi="Times New Roman"/>
          <w:b/>
          <w:i/>
          <w:sz w:val="24"/>
          <w:szCs w:val="24"/>
        </w:rPr>
        <w:t>проведение психологического скрининга</w:t>
      </w:r>
      <w:r w:rsidRPr="00C7737B">
        <w:rPr>
          <w:rFonts w:ascii="Times New Roman" w:hAnsi="Times New Roman"/>
          <w:sz w:val="24"/>
          <w:szCs w:val="24"/>
        </w:rPr>
        <w:t xml:space="preserve">, который позволяет отслеживать динамику развития детей и своевременно выявлять возможные негативные тенденции (Приложение 2.3). Необходимость проведения данного вида работы обусловлена, в том числе, </w:t>
      </w:r>
      <w:r w:rsidRPr="00C7737B">
        <w:rPr>
          <w:rFonts w:ascii="Times New Roman" w:eastAsia="DejaVuSans-Bold" w:hAnsi="Times New Roman"/>
          <w:bCs/>
          <w:sz w:val="24"/>
          <w:szCs w:val="24"/>
        </w:rPr>
        <w:t xml:space="preserve">приказом Минздрава РФ от 03.07.2000 № 241 «Об утверждении «Медицинской карты ребенка для образовательных учреждений», в соответствии с которым в ДОО реализуется базовая скрининговая программа, включающая оценку психического развития воспитанников в четыре, пять, шесть и семь лет по следующим параметрам: мышление и речь; внимание и память; моторное развитие; социальные контакты. Кроме того, за год до поступления в школу (6 лет) </w:t>
      </w:r>
      <w:r w:rsidR="007B23DD" w:rsidRPr="00C7737B">
        <w:rPr>
          <w:rFonts w:ascii="Times New Roman" w:eastAsia="DejaVuSans-Bold" w:hAnsi="Times New Roman"/>
          <w:bCs/>
          <w:sz w:val="24"/>
          <w:szCs w:val="24"/>
        </w:rPr>
        <w:br/>
      </w:r>
      <w:r w:rsidRPr="00C7737B">
        <w:rPr>
          <w:rFonts w:ascii="Times New Roman" w:eastAsia="DejaVuSans-Bold" w:hAnsi="Times New Roman"/>
          <w:bCs/>
          <w:sz w:val="24"/>
          <w:szCs w:val="24"/>
        </w:rPr>
        <w:t>и перед поступлением в школу (7 лет) в карту должны быть внесены результаты методики Керна-Йерасека (количество баллов по трём невербальным субтестам). Данная методика является единственной обязательной для педагога-психолога ДОО, все остальные методы диагностики определяются, исходя из необходимости и возможности их применения в конкретной ситуации.</w:t>
      </w:r>
    </w:p>
    <w:p w:rsidR="005D7491" w:rsidRPr="00C7737B" w:rsidRDefault="005D7491" w:rsidP="005D749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С вновь поступающими детьми раннего возраста психологический скрининг проводят после завершения процесса адаптации, а с детьми дошкольного возраста – до вхождения ребенка в группу.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 xml:space="preserve">В случае выявления психологических трудностей в развитии ребенка по результатам скрининга педагог-психолог проводит </w:t>
      </w:r>
      <w:r w:rsidRPr="00C7737B">
        <w:rPr>
          <w:rFonts w:ascii="Times New Roman" w:eastAsia="Times New Roman" w:hAnsi="Times New Roman"/>
          <w:b/>
          <w:i/>
          <w:sz w:val="24"/>
          <w:szCs w:val="24"/>
        </w:rPr>
        <w:t>индивидуальную углубленную диагностику</w:t>
      </w:r>
      <w:r w:rsidRPr="00C7737B">
        <w:rPr>
          <w:rFonts w:ascii="Times New Roman" w:eastAsia="Times New Roman" w:hAnsi="Times New Roman"/>
          <w:sz w:val="24"/>
          <w:szCs w:val="24"/>
        </w:rPr>
        <w:t xml:space="preserve"> для определения причин нарушения личностного и познавательного развития (Приложение 2.4). </w:t>
      </w:r>
      <w:r w:rsidR="007B23DD" w:rsidRPr="00C7737B">
        <w:rPr>
          <w:rFonts w:ascii="Times New Roman" w:eastAsia="Times New Roman" w:hAnsi="Times New Roman"/>
          <w:sz w:val="24"/>
          <w:szCs w:val="24"/>
        </w:rPr>
        <w:br/>
      </w:r>
      <w:r w:rsidRPr="00C7737B">
        <w:rPr>
          <w:rFonts w:ascii="Times New Roman" w:eastAsia="Times New Roman" w:hAnsi="Times New Roman"/>
          <w:sz w:val="24"/>
          <w:szCs w:val="24"/>
        </w:rPr>
        <w:t xml:space="preserve">По результатам углубленной диагностики обязательно проведение консультирования родителей и педагогов с целью согласования взаимодействия в развивающе-коррекционном процессе. </w:t>
      </w:r>
      <w:r w:rsidR="007B23DD" w:rsidRPr="00C7737B">
        <w:rPr>
          <w:rFonts w:ascii="Times New Roman" w:eastAsia="Times New Roman" w:hAnsi="Times New Roman"/>
          <w:sz w:val="24"/>
          <w:szCs w:val="24"/>
        </w:rPr>
        <w:br/>
      </w:r>
      <w:r w:rsidRPr="00C7737B">
        <w:rPr>
          <w:rFonts w:ascii="Times New Roman" w:eastAsia="Times New Roman" w:hAnsi="Times New Roman"/>
          <w:sz w:val="24"/>
          <w:szCs w:val="24"/>
        </w:rPr>
        <w:t xml:space="preserve">При необходимости педагог-психолог в работе с родителями может выполнять социально-диспетчерскую функцию (помогать родителям в установлении связей с социумом для решения проблем в развитии ребенка). Педагог-психолог по результатам углубленной диагностики и </w:t>
      </w:r>
      <w:r w:rsidR="007B23DD" w:rsidRPr="00C7737B">
        <w:rPr>
          <w:rFonts w:ascii="Times New Roman" w:eastAsia="Times New Roman" w:hAnsi="Times New Roman"/>
          <w:sz w:val="24"/>
          <w:szCs w:val="24"/>
        </w:rPr>
        <w:br/>
      </w:r>
      <w:r w:rsidRPr="00C7737B">
        <w:rPr>
          <w:rFonts w:ascii="Times New Roman" w:eastAsia="Times New Roman" w:hAnsi="Times New Roman"/>
          <w:sz w:val="24"/>
          <w:szCs w:val="24"/>
        </w:rPr>
        <w:t>в соответствии с решением психолого-педагогического консилиума (далее – ППк) ДОО проводит развивающе-коррекционную работу в индивидуальной и/или групповой формах. Консультирование родителей и педагогов проводят по ходу и результатам развивающе-коррекционной работы с детьми.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 xml:space="preserve">Одним из важных направлений в деятельности педагога-психолога является участие </w:t>
      </w:r>
      <w:r w:rsidR="007B23DD" w:rsidRPr="00C7737B">
        <w:rPr>
          <w:rFonts w:ascii="Times New Roman" w:eastAsia="Times New Roman" w:hAnsi="Times New Roman"/>
          <w:sz w:val="24"/>
          <w:szCs w:val="24"/>
        </w:rPr>
        <w:br/>
      </w:r>
      <w:r w:rsidRPr="00C7737B">
        <w:rPr>
          <w:rFonts w:ascii="Times New Roman" w:eastAsia="Times New Roman" w:hAnsi="Times New Roman"/>
          <w:sz w:val="24"/>
          <w:szCs w:val="24"/>
        </w:rPr>
        <w:t>в работе психолого-педагогического консилиума ДОО, что предполагает проведение диагностической работы при подготовке к ППк и участие в заседаниях ППк.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>Участие педагога-психолога в создании психолого-педагогических условий преемственности в процессе непрерывного образования требует от педагога-психолога:</w:t>
      </w:r>
    </w:p>
    <w:p w:rsidR="005D7491" w:rsidRPr="00C7737B" w:rsidRDefault="005D7491" w:rsidP="005D749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>консультирования родителей по вопросам дальнейшего обучения детей;</w:t>
      </w:r>
    </w:p>
    <w:p w:rsidR="005D7491" w:rsidRPr="00C7737B" w:rsidRDefault="005D7491" w:rsidP="005D749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>участия в оформлении документации, передаваемой в другое образовательное учреждение (психологический блок медицинской карты ребенка).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>Обязательным условием успешности работы педагога-психолога является своевременное информирование администрации ДОО о результатах всех видов психологической деятельности (в виде аналитических отчетов) и консультирование по организационным вопросам психолого-педагогического сопровождения развития детей в ДОО и психологического сопровождения реализации образовательной программы дошкольного образования.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>Данное содержание является базовым и дополняется в зависимости от объема ставки педагога-психолога, возможностей и потребностей ДОО.</w:t>
      </w:r>
    </w:p>
    <w:p w:rsidR="00074FE9" w:rsidRPr="00C7737B" w:rsidRDefault="00074FE9" w:rsidP="005D74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8072D" w:rsidRPr="00C7737B" w:rsidRDefault="0098072D" w:rsidP="007B23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  <w:r w:rsidRPr="00C7737B">
        <w:rPr>
          <w:rFonts w:ascii="Times New Roman" w:eastAsia="Times New Roman" w:hAnsi="Times New Roman"/>
          <w:b/>
          <w:i/>
          <w:sz w:val="24"/>
          <w:szCs w:val="24"/>
        </w:rPr>
        <w:lastRenderedPageBreak/>
        <w:t xml:space="preserve">Приложения: </w:t>
      </w:r>
    </w:p>
    <w:p w:rsidR="005D7491" w:rsidRPr="00C7737B" w:rsidRDefault="005D7491" w:rsidP="008725EB">
      <w:pPr>
        <w:pStyle w:val="a5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644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>Нормативно-правовое обеспечение реализации задач деятельности педагога-психолога ДОО</w:t>
      </w:r>
      <w:r w:rsidR="00793572" w:rsidRPr="00C7737B">
        <w:rPr>
          <w:rFonts w:ascii="Times New Roman" w:eastAsia="Times New Roman" w:hAnsi="Times New Roman"/>
          <w:sz w:val="24"/>
          <w:szCs w:val="24"/>
        </w:rPr>
        <w:t>.</w:t>
      </w:r>
    </w:p>
    <w:p w:rsidR="005D7491" w:rsidRPr="00C7737B" w:rsidRDefault="005D7491" w:rsidP="00793572">
      <w:pPr>
        <w:pStyle w:val="a5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644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>Схемы/алгоритмы работ по реализации задач деятельности педагога-психолога ДОО</w:t>
      </w:r>
      <w:r w:rsidR="00793572" w:rsidRPr="00C7737B">
        <w:rPr>
          <w:rFonts w:ascii="Times New Roman" w:eastAsia="Times New Roman" w:hAnsi="Times New Roman"/>
          <w:sz w:val="24"/>
          <w:szCs w:val="24"/>
        </w:rPr>
        <w:t>.</w:t>
      </w:r>
    </w:p>
    <w:p w:rsidR="005D7491" w:rsidRPr="00C7737B" w:rsidRDefault="005D7491" w:rsidP="00793572">
      <w:pPr>
        <w:pStyle w:val="a5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644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>Рекомендуемый психодиагностический инструментарий</w:t>
      </w:r>
      <w:r w:rsidR="00793572" w:rsidRPr="00C7737B">
        <w:rPr>
          <w:rFonts w:ascii="Times New Roman" w:eastAsia="Times New Roman" w:hAnsi="Times New Roman"/>
          <w:sz w:val="24"/>
          <w:szCs w:val="24"/>
        </w:rPr>
        <w:t>.</w:t>
      </w:r>
    </w:p>
    <w:p w:rsidR="005D7491" w:rsidRPr="00C7737B" w:rsidRDefault="005D7491" w:rsidP="00793572">
      <w:pPr>
        <w:pStyle w:val="a5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644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Перечень рекомендуемых психолого-педагогических программ</w:t>
      </w:r>
      <w:r w:rsidR="00793572" w:rsidRPr="00C7737B">
        <w:rPr>
          <w:rFonts w:ascii="Times New Roman" w:hAnsi="Times New Roman"/>
          <w:sz w:val="24"/>
          <w:szCs w:val="24"/>
        </w:rPr>
        <w:t>.</w:t>
      </w:r>
    </w:p>
    <w:p w:rsidR="005D7491" w:rsidRPr="00C7737B" w:rsidRDefault="005D7491" w:rsidP="00793572">
      <w:pPr>
        <w:pStyle w:val="a5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644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Примеры/ бланки рабочей документации педагога-психолога ДОО</w:t>
      </w:r>
      <w:r w:rsidR="00793572" w:rsidRPr="00C7737B">
        <w:rPr>
          <w:rFonts w:ascii="Times New Roman" w:hAnsi="Times New Roman"/>
          <w:sz w:val="24"/>
          <w:szCs w:val="24"/>
        </w:rPr>
        <w:t>.</w:t>
      </w:r>
    </w:p>
    <w:p w:rsidR="005D7491" w:rsidRPr="00C7737B" w:rsidRDefault="005D7491" w:rsidP="005D7491">
      <w:pPr>
        <w:spacing w:after="0" w:line="240" w:lineRule="auto"/>
        <w:ind w:left="1429"/>
        <w:rPr>
          <w:rFonts w:ascii="Times New Roman" w:eastAsia="Times New Roman" w:hAnsi="Times New Roman"/>
          <w:sz w:val="24"/>
          <w:szCs w:val="24"/>
        </w:rPr>
      </w:pPr>
    </w:p>
    <w:p w:rsidR="00457762" w:rsidRPr="00C7737B" w:rsidRDefault="00457762" w:rsidP="00457762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Приложение 1.</w:t>
      </w:r>
    </w:p>
    <w:p w:rsidR="007B23DD" w:rsidRPr="00C7737B" w:rsidRDefault="007B23DD" w:rsidP="00457762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457762" w:rsidRPr="00C7737B" w:rsidRDefault="00457762" w:rsidP="004577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Нормативно-правовое обеспечение реализации задач деятельности </w:t>
      </w:r>
    </w:p>
    <w:p w:rsidR="00457762" w:rsidRPr="00C7737B" w:rsidRDefault="00457762" w:rsidP="004577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педагога-психолога ДОО</w:t>
      </w:r>
    </w:p>
    <w:p w:rsidR="00457762" w:rsidRPr="00C7737B" w:rsidRDefault="00457762" w:rsidP="004577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7762" w:rsidRPr="00C7737B" w:rsidRDefault="00457762" w:rsidP="004577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Нормативно-правовая документация является основой профессиональной деятельности педагога-психолога и подлежит своевременной замене при обновлении юридических норм образования в Российской Федерации.</w:t>
      </w:r>
    </w:p>
    <w:p w:rsidR="00457762" w:rsidRPr="00C7737B" w:rsidRDefault="00457762" w:rsidP="004577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Для получения информации об изменениях можно использовать Интернет, в первую очередь, официальные сайты министерств, сайт Федерации психологов образования (</w:t>
      </w:r>
      <w:r w:rsidRPr="00C7737B">
        <w:rPr>
          <w:rFonts w:ascii="Times New Roman" w:hAnsi="Times New Roman"/>
          <w:sz w:val="24"/>
          <w:szCs w:val="24"/>
          <w:lang w:val="en-US"/>
        </w:rPr>
        <w:t>www</w:t>
      </w:r>
      <w:r w:rsidRPr="00C7737B">
        <w:rPr>
          <w:rFonts w:ascii="Times New Roman" w:hAnsi="Times New Roman"/>
          <w:sz w:val="24"/>
          <w:szCs w:val="24"/>
        </w:rPr>
        <w:t>.</w:t>
      </w:r>
      <w:r w:rsidRPr="00C7737B">
        <w:rPr>
          <w:rFonts w:ascii="Times New Roman" w:hAnsi="Times New Roman"/>
          <w:sz w:val="24"/>
          <w:szCs w:val="24"/>
          <w:lang w:val="en-US"/>
        </w:rPr>
        <w:t>rospsy</w:t>
      </w:r>
      <w:r w:rsidRPr="00C7737B">
        <w:rPr>
          <w:rFonts w:ascii="Times New Roman" w:hAnsi="Times New Roman"/>
          <w:sz w:val="24"/>
          <w:szCs w:val="24"/>
        </w:rPr>
        <w:t>.</w:t>
      </w:r>
      <w:r w:rsidRPr="00C7737B">
        <w:rPr>
          <w:rFonts w:ascii="Times New Roman" w:hAnsi="Times New Roman"/>
          <w:sz w:val="24"/>
          <w:szCs w:val="24"/>
          <w:lang w:val="en-US"/>
        </w:rPr>
        <w:t>ru</w:t>
      </w:r>
      <w:r w:rsidRPr="00C7737B">
        <w:rPr>
          <w:rFonts w:ascii="Times New Roman" w:hAnsi="Times New Roman"/>
          <w:sz w:val="24"/>
          <w:szCs w:val="24"/>
        </w:rPr>
        <w:t>) или периодические издания, например: «Российская газета», «Вестник образования», «Образование в документах» и т.п.</w:t>
      </w:r>
    </w:p>
    <w:p w:rsidR="00457762" w:rsidRPr="00C7737B" w:rsidRDefault="00457762" w:rsidP="004577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Нормативно-правовая документация, регламентирующая деятельность педагога-психолога ДОО, включает </w:t>
      </w:r>
      <w:r w:rsidR="005670B7" w:rsidRPr="00C7737B">
        <w:rPr>
          <w:rFonts w:ascii="Times New Roman" w:hAnsi="Times New Roman"/>
          <w:sz w:val="24"/>
          <w:szCs w:val="24"/>
        </w:rPr>
        <w:t>в себя документы разных уровней:</w:t>
      </w:r>
    </w:p>
    <w:p w:rsidR="00E03901" w:rsidRPr="00C7737B" w:rsidRDefault="00E03901" w:rsidP="00457762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457762" w:rsidRPr="00C7737B" w:rsidRDefault="00457762" w:rsidP="007B23DD">
      <w:pPr>
        <w:pStyle w:val="a3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7B">
        <w:rPr>
          <w:rFonts w:ascii="Times New Roman" w:hAnsi="Times New Roman" w:cs="Times New Roman"/>
          <w:sz w:val="24"/>
          <w:szCs w:val="24"/>
        </w:rPr>
        <w:t>Концепция развития ранней помощи в Российской Федерации на период до 2020 года (утверждена распоряжением Правительства Российской Федерации от 31 август</w:t>
      </w:r>
      <w:r w:rsidR="005670B7" w:rsidRPr="00C7737B">
        <w:rPr>
          <w:rFonts w:ascii="Times New Roman" w:hAnsi="Times New Roman" w:cs="Times New Roman"/>
          <w:sz w:val="24"/>
          <w:szCs w:val="24"/>
        </w:rPr>
        <w:t xml:space="preserve">а 2016 г. </w:t>
      </w:r>
      <w:r w:rsidR="007B23DD" w:rsidRPr="00C7737B">
        <w:rPr>
          <w:rFonts w:ascii="Times New Roman" w:hAnsi="Times New Roman" w:cs="Times New Roman"/>
          <w:sz w:val="24"/>
          <w:szCs w:val="24"/>
        </w:rPr>
        <w:br/>
      </w:r>
      <w:r w:rsidR="005670B7" w:rsidRPr="00C7737B">
        <w:rPr>
          <w:rFonts w:ascii="Times New Roman" w:hAnsi="Times New Roman" w:cs="Times New Roman"/>
          <w:sz w:val="24"/>
          <w:szCs w:val="24"/>
        </w:rPr>
        <w:t>№ 1839-р)</w:t>
      </w:r>
    </w:p>
    <w:p w:rsidR="00457762" w:rsidRPr="00C7737B" w:rsidRDefault="00457762" w:rsidP="007B23DD">
      <w:pPr>
        <w:pStyle w:val="a3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7B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Российской Федерации от 17 октября </w:t>
      </w:r>
      <w:r w:rsidR="007B23DD" w:rsidRPr="00C7737B">
        <w:rPr>
          <w:rFonts w:ascii="Times New Roman" w:hAnsi="Times New Roman" w:cs="Times New Roman"/>
          <w:sz w:val="24"/>
          <w:szCs w:val="24"/>
        </w:rPr>
        <w:br/>
      </w:r>
      <w:r w:rsidRPr="00C7737B">
        <w:rPr>
          <w:rFonts w:ascii="Times New Roman" w:hAnsi="Times New Roman" w:cs="Times New Roman"/>
          <w:sz w:val="24"/>
          <w:szCs w:val="24"/>
        </w:rPr>
        <w:t>2013 г. № 1155 «Об утверждении федерального государственного образовательного ста</w:t>
      </w:r>
      <w:r w:rsidR="005670B7" w:rsidRPr="00C7737B">
        <w:rPr>
          <w:rFonts w:ascii="Times New Roman" w:hAnsi="Times New Roman" w:cs="Times New Roman"/>
          <w:sz w:val="24"/>
          <w:szCs w:val="24"/>
        </w:rPr>
        <w:t>ндарта дошкольного образования»</w:t>
      </w:r>
    </w:p>
    <w:p w:rsidR="00457762" w:rsidRPr="00C7737B" w:rsidRDefault="00457762" w:rsidP="007B23DD">
      <w:pPr>
        <w:pStyle w:val="a3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7B">
        <w:rPr>
          <w:rFonts w:ascii="Times New Roman" w:hAnsi="Times New Roman" w:cs="Times New Roman"/>
          <w:sz w:val="24"/>
          <w:szCs w:val="24"/>
        </w:rPr>
        <w:t xml:space="preserve">Письмо Минобразования РФ от 14 марта 2000 г. № 65/23-16 «О гигиенических требованиях к максимальной нагрузке на детей дошкольного возраста в </w:t>
      </w:r>
      <w:r w:rsidR="005670B7" w:rsidRPr="00C7737B">
        <w:rPr>
          <w:rFonts w:ascii="Times New Roman" w:hAnsi="Times New Roman" w:cs="Times New Roman"/>
          <w:sz w:val="24"/>
          <w:szCs w:val="24"/>
        </w:rPr>
        <w:t>организованных формах обучения»</w:t>
      </w:r>
    </w:p>
    <w:p w:rsidR="00457762" w:rsidRPr="00C7737B" w:rsidRDefault="00457762" w:rsidP="007B23DD">
      <w:pPr>
        <w:pStyle w:val="a3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Приказ Минобрнауки России от 30.08.2013 N 1014 (ред. от 21.01.2019) </w:t>
      </w:r>
      <w:r w:rsidR="007B23DD" w:rsidRPr="00C7737B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C7737B">
        <w:rPr>
          <w:rFonts w:ascii="Times New Roman" w:hAnsi="Times New Roman" w:cs="Times New Roman"/>
          <w:sz w:val="24"/>
          <w:szCs w:val="24"/>
          <w:shd w:val="clear" w:color="auto" w:fill="FFFFFF"/>
        </w:rPr>
        <w:t>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</w:t>
      </w:r>
      <w:r w:rsidR="005670B7" w:rsidRPr="00C7737B">
        <w:rPr>
          <w:rFonts w:ascii="Times New Roman" w:hAnsi="Times New Roman" w:cs="Times New Roman"/>
          <w:sz w:val="24"/>
          <w:szCs w:val="24"/>
          <w:shd w:val="clear" w:color="auto" w:fill="FFFFFF"/>
        </w:rPr>
        <w:t>ния»</w:t>
      </w:r>
    </w:p>
    <w:p w:rsidR="00457762" w:rsidRPr="00C7737B" w:rsidRDefault="00457762" w:rsidP="007B23DD">
      <w:pPr>
        <w:pStyle w:val="a3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7B">
        <w:rPr>
          <w:rFonts w:ascii="Times New Roman" w:hAnsi="Times New Roman" w:cs="Times New Roman"/>
          <w:sz w:val="24"/>
          <w:szCs w:val="24"/>
        </w:rPr>
        <w:t>Письмо Минобрнауки РФ от 31 марта 2008 г. № 03-599 «О внедрении в дошкольных образовательных учрежде</w:t>
      </w:r>
      <w:r w:rsidR="005670B7" w:rsidRPr="00C7737B">
        <w:rPr>
          <w:rFonts w:ascii="Times New Roman" w:hAnsi="Times New Roman" w:cs="Times New Roman"/>
          <w:sz w:val="24"/>
          <w:szCs w:val="24"/>
        </w:rPr>
        <w:t>ниях новых систем оплаты труда»</w:t>
      </w:r>
    </w:p>
    <w:p w:rsidR="00E62C28" w:rsidRPr="00C7737B" w:rsidRDefault="00457762" w:rsidP="007B23DD">
      <w:pPr>
        <w:widowControl w:val="0"/>
        <w:numPr>
          <w:ilvl w:val="0"/>
          <w:numId w:val="42"/>
        </w:numPr>
        <w:tabs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37B">
        <w:rPr>
          <w:rFonts w:ascii="Times New Roman" w:eastAsia="Times New Roman" w:hAnsi="Times New Roman" w:cs="Times New Roman"/>
          <w:sz w:val="24"/>
          <w:szCs w:val="24"/>
        </w:rPr>
        <w:t>Приказ Минздрава РФ от 03.07.2000 № 241 «Об утверждении «Медицинской карты ребенка для образовательных учреждений» (вместе с «Инструкцией о порядке ведения учетной формы № 026/у-2000 «Медицинская карта ребенка для образовательных учреждений дошкольного, начального общего, основного общего, среднего (полного) общего образования, учреждений начального и среднего профессионального образования, дет</w:t>
      </w:r>
      <w:r w:rsidR="005670B7" w:rsidRPr="00C7737B">
        <w:rPr>
          <w:rFonts w:ascii="Times New Roman" w:eastAsia="Times New Roman" w:hAnsi="Times New Roman" w:cs="Times New Roman"/>
          <w:sz w:val="24"/>
          <w:szCs w:val="24"/>
        </w:rPr>
        <w:t>ских домов и школ-интернатов»)»</w:t>
      </w:r>
    </w:p>
    <w:p w:rsidR="00457762" w:rsidRPr="00C7737B" w:rsidRDefault="00457762" w:rsidP="007B23D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737B">
        <w:rPr>
          <w:rFonts w:ascii="Times New Roman" w:eastAsia="Times New Roman" w:hAnsi="Times New Roman"/>
          <w:sz w:val="24"/>
          <w:szCs w:val="24"/>
        </w:rPr>
        <w:t>Локальные акты ДОО:</w:t>
      </w:r>
    </w:p>
    <w:p w:rsidR="00457762" w:rsidRPr="00C7737B" w:rsidRDefault="00457762" w:rsidP="007B23DD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Устав дошкольной образовательной организации;</w:t>
      </w:r>
    </w:p>
    <w:p w:rsidR="00457762" w:rsidRPr="00C7737B" w:rsidRDefault="00457762" w:rsidP="007B23DD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Правила внутреннего трудового распорядка ДОО;</w:t>
      </w:r>
    </w:p>
    <w:p w:rsidR="00457762" w:rsidRPr="00C7737B" w:rsidRDefault="00457762" w:rsidP="007B23DD">
      <w:pPr>
        <w:widowControl w:val="0"/>
        <w:numPr>
          <w:ilvl w:val="0"/>
          <w:numId w:val="16"/>
        </w:numPr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7737B">
        <w:rPr>
          <w:rFonts w:ascii="Times New Roman" w:eastAsia="Times New Roman" w:hAnsi="Times New Roman"/>
          <w:color w:val="000000"/>
          <w:sz w:val="24"/>
          <w:szCs w:val="24"/>
        </w:rPr>
        <w:t>Должностная инструкция педагога-психолога;</w:t>
      </w:r>
    </w:p>
    <w:p w:rsidR="00457762" w:rsidRPr="00C7737B" w:rsidRDefault="00457762" w:rsidP="007B23DD">
      <w:pPr>
        <w:widowControl w:val="0"/>
        <w:numPr>
          <w:ilvl w:val="0"/>
          <w:numId w:val="16"/>
        </w:numPr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7737B">
        <w:rPr>
          <w:rFonts w:ascii="Times New Roman" w:eastAsia="Times New Roman" w:hAnsi="Times New Roman"/>
          <w:color w:val="000000"/>
          <w:sz w:val="24"/>
          <w:szCs w:val="24"/>
        </w:rPr>
        <w:t>Положение о кабинете педагога-психолога ДОО;</w:t>
      </w:r>
    </w:p>
    <w:p w:rsidR="00457762" w:rsidRPr="00C7737B" w:rsidRDefault="00457762" w:rsidP="007B23DD">
      <w:pPr>
        <w:widowControl w:val="0"/>
        <w:numPr>
          <w:ilvl w:val="0"/>
          <w:numId w:val="16"/>
        </w:numPr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7737B">
        <w:rPr>
          <w:rFonts w:ascii="Times New Roman" w:eastAsia="Times New Roman" w:hAnsi="Times New Roman"/>
          <w:color w:val="000000"/>
          <w:sz w:val="24"/>
          <w:szCs w:val="24"/>
        </w:rPr>
        <w:t>Приказы по основной деятельности педагога-психолога ДОО.</w:t>
      </w:r>
    </w:p>
    <w:p w:rsidR="005D7491" w:rsidRPr="00C7737B" w:rsidRDefault="005D7491" w:rsidP="005D749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74FE9" w:rsidRPr="00C7737B" w:rsidRDefault="00074FE9" w:rsidP="005D74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lastRenderedPageBreak/>
        <w:t>Примерный перечень приказов по основной деятельности педагога-психолога ДОО</w:t>
      </w: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085"/>
        <w:gridCol w:w="7098"/>
      </w:tblGrid>
      <w:tr w:rsidR="005D7491" w:rsidRPr="00C7737B" w:rsidTr="00C0768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Ориентировочные сроки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Название приказа</w:t>
            </w:r>
          </w:p>
        </w:tc>
      </w:tr>
      <w:tr w:rsidR="005D7491" w:rsidRPr="00C7737B" w:rsidTr="00C07685"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На начало учебного года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 регламентации деятельности педагога-психолога</w:t>
            </w:r>
          </w:p>
        </w:tc>
      </w:tr>
      <w:tr w:rsidR="005D7491" w:rsidRPr="00C7737B" w:rsidTr="00C07685">
        <w:trPr>
          <w:trHeight w:val="402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C9127B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 создании психолого-</w:t>
            </w:r>
            <w:r w:rsidR="005D7491" w:rsidRPr="00C7737B">
              <w:rPr>
                <w:rFonts w:ascii="Times New Roman" w:hAnsi="Times New Roman"/>
                <w:sz w:val="24"/>
                <w:szCs w:val="24"/>
              </w:rPr>
              <w:t>педагогического консилиума</w:t>
            </w:r>
          </w:p>
        </w:tc>
      </w:tr>
      <w:tr w:rsidR="005D7491" w:rsidRPr="00C7737B" w:rsidTr="00C07685"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851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</w:pPr>
            <w:r w:rsidRPr="00C7737B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Об утверждении </w:t>
            </w:r>
            <w:r w:rsidRPr="00C7737B">
              <w:rPr>
                <w:rFonts w:ascii="Times New Roman" w:eastAsia="Times New Roman" w:hAnsi="Times New Roman"/>
                <w:sz w:val="24"/>
                <w:szCs w:val="24"/>
              </w:rPr>
              <w:t xml:space="preserve">годового плана, </w:t>
            </w:r>
            <w:r w:rsidRPr="00C7737B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образовательной программы, учебного плана, </w:t>
            </w:r>
            <w:r w:rsidRPr="00C7737B">
              <w:rPr>
                <w:rFonts w:ascii="Times New Roman" w:eastAsia="Times New Roman" w:hAnsi="Times New Roman"/>
                <w:sz w:val="24"/>
                <w:szCs w:val="24"/>
              </w:rPr>
              <w:t>расписания образовательной деятельности</w:t>
            </w:r>
            <w:r w:rsidRPr="00C7737B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, рабочих программ, годовых планов специалистов на учебный год</w:t>
            </w:r>
          </w:p>
        </w:tc>
      </w:tr>
      <w:tr w:rsidR="005D7491" w:rsidRPr="00C7737B" w:rsidTr="00C07685"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Об использовании рабочего времени педагога-психолога ДОО</w:t>
            </w:r>
          </w:p>
        </w:tc>
      </w:tr>
      <w:tr w:rsidR="005D7491" w:rsidRPr="00C7737B" w:rsidTr="00C0768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Через несколько дней после утверждения годового плана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Об утверждении адаптированных развивающих и коррекционных программ педагога-психолога</w:t>
            </w:r>
          </w:p>
        </w:tc>
      </w:tr>
      <w:tr w:rsidR="005D7491" w:rsidRPr="00C7737B" w:rsidTr="00C0768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До начала приема детей в ДОО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 проведении психолого-педагогического сопровождения адаптации детей раннего возраста к условиям ДОО</w:t>
            </w:r>
          </w:p>
        </w:tc>
      </w:tr>
      <w:tr w:rsidR="005D7491" w:rsidRPr="00C7737B" w:rsidTr="00C0768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На начало учебного года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 проведении изучения школьной зрелости у воспитанников подготовительной группы</w:t>
            </w:r>
          </w:p>
        </w:tc>
      </w:tr>
      <w:tr w:rsidR="005D7491" w:rsidRPr="00C7737B" w:rsidTr="00C0768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По завершении процесса адаптации у большинства детей (ориентировочно месяц после завершения приема детей в ДОО)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 проведении скрининга с детьми раннего возраста</w:t>
            </w:r>
          </w:p>
        </w:tc>
      </w:tr>
      <w:tr w:rsidR="005D7491" w:rsidRPr="00C7737B" w:rsidTr="00C0768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Конец сентября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 проведении развивающей и коррекционной работы</w:t>
            </w:r>
          </w:p>
        </w:tc>
      </w:tr>
      <w:tr w:rsidR="005D7491" w:rsidRPr="00C7737B" w:rsidTr="00C0768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Конец сентября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 проведении диагностики особенностей педагогического общения</w:t>
            </w:r>
          </w:p>
        </w:tc>
      </w:tr>
      <w:tr w:rsidR="005D7491" w:rsidRPr="00C7737B" w:rsidTr="00C0768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Через десять рабочих дней после завершения процесса адаптации у большинства детей (10 октября)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 результатах психолого-педагогического сопровождении адаптации детей раннего возраста к условиям ДОО</w:t>
            </w:r>
          </w:p>
        </w:tc>
      </w:tr>
      <w:tr w:rsidR="005D7491" w:rsidRPr="00C7737B" w:rsidTr="00C0768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10 октября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 результатах изучения школьной зрелости у воспитанников подготовительной группы</w:t>
            </w:r>
          </w:p>
        </w:tc>
      </w:tr>
      <w:tr w:rsidR="005D7491" w:rsidRPr="00C7737B" w:rsidTr="00C0768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10 ноября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 результатах проведении скрининга с детьми раннего возраста</w:t>
            </w:r>
          </w:p>
        </w:tc>
      </w:tr>
      <w:tr w:rsidR="005D7491" w:rsidRPr="00C7737B" w:rsidTr="00C0768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10 ноября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 результатах проведения диагностики особенностей педагогического общения</w:t>
            </w:r>
          </w:p>
        </w:tc>
      </w:tr>
      <w:tr w:rsidR="005D7491" w:rsidRPr="00C7737B" w:rsidTr="00C0768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Конец января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 проведении углубленной диагностики для подготовки документации воспитанников ДОО к ПМПК</w:t>
            </w:r>
          </w:p>
        </w:tc>
      </w:tr>
      <w:tr w:rsidR="005D7491" w:rsidRPr="00C7737B" w:rsidTr="00C0768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Конец февраля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 результатах развивающей и коррекционной работы</w:t>
            </w:r>
          </w:p>
        </w:tc>
      </w:tr>
      <w:tr w:rsidR="005D7491" w:rsidRPr="00C7737B" w:rsidTr="00C0768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Конец февраля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 проведении психологического скрининга</w:t>
            </w:r>
          </w:p>
        </w:tc>
      </w:tr>
      <w:tr w:rsidR="005D7491" w:rsidRPr="00C7737B" w:rsidTr="00C0768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10 апреля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 результатах углубленной диагностики для ПМПК</w:t>
            </w:r>
          </w:p>
        </w:tc>
      </w:tr>
      <w:tr w:rsidR="005D7491" w:rsidRPr="00C7737B" w:rsidTr="00C0768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10 мая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 результатах психологического скрининга</w:t>
            </w:r>
          </w:p>
        </w:tc>
      </w:tr>
      <w:tr w:rsidR="005D7491" w:rsidRPr="00C7737B" w:rsidTr="00C0768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tabs>
                <w:tab w:val="left" w:pos="190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Перед проверкой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 подготовке к проверке деятельности психологической службы ДОО</w:t>
            </w:r>
          </w:p>
        </w:tc>
      </w:tr>
    </w:tbl>
    <w:p w:rsidR="005D7491" w:rsidRPr="00C7737B" w:rsidRDefault="005D7491" w:rsidP="005D749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1547A" w:rsidRPr="00C7737B" w:rsidRDefault="00E1547A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E1547A" w:rsidRPr="00C7737B" w:rsidRDefault="00E1547A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E1547A" w:rsidRPr="00C7737B" w:rsidRDefault="00E1547A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E1547A" w:rsidRPr="00C7737B" w:rsidRDefault="00E1547A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E1547A" w:rsidRPr="00C7737B" w:rsidRDefault="00E1547A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7B23DD" w:rsidRPr="00C7737B" w:rsidRDefault="007B23DD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E1547A" w:rsidRPr="00C7737B" w:rsidRDefault="00E1547A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074FE9" w:rsidRPr="00C7737B" w:rsidRDefault="00074FE9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074FE9" w:rsidRPr="00C7737B" w:rsidRDefault="00074FE9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074FE9" w:rsidRPr="00C7737B" w:rsidRDefault="00074FE9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Приложение 2</w:t>
      </w:r>
      <w:r w:rsidR="00C07685" w:rsidRPr="00C7737B">
        <w:rPr>
          <w:rFonts w:ascii="Times New Roman" w:hAnsi="Times New Roman"/>
          <w:b/>
          <w:sz w:val="24"/>
          <w:szCs w:val="24"/>
        </w:rPr>
        <w:t>.</w:t>
      </w:r>
    </w:p>
    <w:p w:rsidR="00125CCA" w:rsidRPr="00C7737B" w:rsidRDefault="00125CCA" w:rsidP="00C076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C076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Схемы/алгоритмы работ по реализации задач деятельности педагога-психолога ДОО</w:t>
      </w:r>
    </w:p>
    <w:p w:rsidR="005D7491" w:rsidRPr="00C7737B" w:rsidRDefault="005D7491" w:rsidP="005D749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Приложение 2.1</w:t>
      </w:r>
    </w:p>
    <w:p w:rsidR="005D7491" w:rsidRPr="00C7737B" w:rsidRDefault="005D7491" w:rsidP="005D749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Психолого-педагогическое сопровождение процесса адаптации детей раннего и дошкольного возраста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Определение понятий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b/>
          <w:i/>
          <w:sz w:val="24"/>
          <w:szCs w:val="24"/>
        </w:rPr>
        <w:t>Адаптация</w:t>
      </w:r>
      <w:r w:rsidRPr="00C7737B">
        <w:rPr>
          <w:rFonts w:ascii="Times New Roman" w:hAnsi="Times New Roman"/>
          <w:sz w:val="24"/>
          <w:szCs w:val="24"/>
        </w:rPr>
        <w:t xml:space="preserve"> – процесс привыкания ребенка к условиям ДОО.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b/>
          <w:i/>
          <w:sz w:val="24"/>
          <w:szCs w:val="24"/>
        </w:rPr>
        <w:t>Адаптационный синдром</w:t>
      </w:r>
      <w:r w:rsidRPr="00C7737B">
        <w:rPr>
          <w:rFonts w:ascii="Times New Roman" w:hAnsi="Times New Roman"/>
          <w:sz w:val="24"/>
          <w:szCs w:val="24"/>
        </w:rPr>
        <w:t xml:space="preserve"> – совокупность адаптационных реакций, носящих защитный характер и возникающих в ответ на значительные по силе и продолжительности неблагоприятные воздействия.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7737B">
        <w:rPr>
          <w:rFonts w:ascii="Times New Roman" w:hAnsi="Times New Roman"/>
          <w:b/>
          <w:i/>
          <w:sz w:val="24"/>
          <w:szCs w:val="24"/>
        </w:rPr>
        <w:t>Цели:</w:t>
      </w:r>
    </w:p>
    <w:p w:rsidR="005D7491" w:rsidRPr="00C7737B" w:rsidRDefault="005D7491" w:rsidP="00C9127B">
      <w:pPr>
        <w:numPr>
          <w:ilvl w:val="0"/>
          <w:numId w:val="23"/>
        </w:numPr>
        <w:tabs>
          <w:tab w:val="left" w:pos="426"/>
          <w:tab w:val="left" w:pos="1134"/>
        </w:tabs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Создание психолого-педагогических условий для адаптации детей при поступлении </w:t>
      </w:r>
      <w:r w:rsidR="007B23DD" w:rsidRPr="00C7737B">
        <w:rPr>
          <w:rFonts w:ascii="Times New Roman" w:hAnsi="Times New Roman"/>
          <w:sz w:val="24"/>
          <w:szCs w:val="24"/>
        </w:rPr>
        <w:br/>
      </w:r>
      <w:r w:rsidRPr="00C7737B">
        <w:rPr>
          <w:rFonts w:ascii="Times New Roman" w:hAnsi="Times New Roman"/>
          <w:sz w:val="24"/>
          <w:szCs w:val="24"/>
        </w:rPr>
        <w:t>в ДОО.</w:t>
      </w:r>
    </w:p>
    <w:p w:rsidR="005D7491" w:rsidRPr="00C7737B" w:rsidRDefault="005D7491" w:rsidP="00C9127B">
      <w:pPr>
        <w:numPr>
          <w:ilvl w:val="0"/>
          <w:numId w:val="23"/>
        </w:numPr>
        <w:tabs>
          <w:tab w:val="left" w:pos="426"/>
          <w:tab w:val="left" w:pos="1134"/>
        </w:tabs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Профилактика дезадаптации у детей, поступающих в ДОО.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7737B">
        <w:rPr>
          <w:rFonts w:ascii="Times New Roman" w:hAnsi="Times New Roman"/>
          <w:b/>
          <w:i/>
          <w:sz w:val="24"/>
          <w:szCs w:val="24"/>
        </w:rPr>
        <w:t>Задачи:</w:t>
      </w:r>
    </w:p>
    <w:p w:rsidR="005D7491" w:rsidRPr="00C7737B" w:rsidRDefault="005D7491" w:rsidP="005670B7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Подготовка родителей к поступлению ребенка в ДОО.</w:t>
      </w:r>
    </w:p>
    <w:p w:rsidR="005D7491" w:rsidRPr="00C7737B" w:rsidRDefault="005D7491" w:rsidP="005670B7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Выявление факторов риска возникновения тяжелой адаптации ребенка (прогноз протекания адаптационного периода).</w:t>
      </w:r>
    </w:p>
    <w:p w:rsidR="005D7491" w:rsidRPr="00C7737B" w:rsidRDefault="005D7491" w:rsidP="005670B7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Рекомендации воспитателям по организации адаптационного периода.</w:t>
      </w:r>
    </w:p>
    <w:p w:rsidR="005D7491" w:rsidRPr="00C7737B" w:rsidRDefault="005D7491" w:rsidP="005670B7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Отслеживание процесса адаптации.</w:t>
      </w:r>
    </w:p>
    <w:p w:rsidR="005D7491" w:rsidRPr="00C7737B" w:rsidRDefault="005D7491" w:rsidP="005D7491">
      <w:pPr>
        <w:keepNext/>
        <w:keepLines/>
        <w:widowControl w:val="0"/>
        <w:tabs>
          <w:tab w:val="left" w:pos="0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bCs/>
          <w:i/>
          <w:color w:val="0D0D0D"/>
          <w:sz w:val="24"/>
          <w:szCs w:val="24"/>
        </w:rPr>
        <w:t>Причины нарушений</w:t>
      </w:r>
    </w:p>
    <w:p w:rsidR="005D7491" w:rsidRPr="00C7737B" w:rsidRDefault="005D7491" w:rsidP="005670B7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Негативные воспитательные воздействия семьи (отсутствие социального опыта общения со взрослыми и сверстниками вне семьи, несоответствие режима дня семьи режиму дня в ДОО).</w:t>
      </w:r>
    </w:p>
    <w:p w:rsidR="005D7491" w:rsidRPr="00C7737B" w:rsidRDefault="005D7491" w:rsidP="005670B7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Биологические факторы нарушения развития (соматическая ослабленность, несоответствие психического развития возрастной норме).</w:t>
      </w:r>
    </w:p>
    <w:p w:rsidR="005D7491" w:rsidRPr="00C7737B" w:rsidRDefault="005D7491" w:rsidP="005670B7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Неверный педагогический подход (отсутствие у воспитателя опыта работы с детьми в период адаптации).</w:t>
      </w:r>
    </w:p>
    <w:p w:rsidR="005D7491" w:rsidRPr="00C7737B" w:rsidRDefault="005D7491" w:rsidP="005670B7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Негативный опыт посещения ребенком ДОО (для детей после 3 лет).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7737B">
        <w:rPr>
          <w:rFonts w:ascii="Times New Roman" w:hAnsi="Times New Roman"/>
          <w:b/>
          <w:i/>
          <w:sz w:val="24"/>
          <w:szCs w:val="24"/>
        </w:rPr>
        <w:t>Проявления</w:t>
      </w:r>
    </w:p>
    <w:p w:rsidR="005D7491" w:rsidRPr="00C7737B" w:rsidRDefault="005D7491" w:rsidP="005670B7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Негативная реакция на посещение ДОО (плач, отказ идти в ДОО, заходить </w:t>
      </w:r>
      <w:r w:rsidR="007B23DD" w:rsidRPr="00C7737B">
        <w:rPr>
          <w:rFonts w:ascii="Times New Roman" w:hAnsi="Times New Roman"/>
          <w:sz w:val="24"/>
          <w:szCs w:val="24"/>
        </w:rPr>
        <w:br/>
      </w:r>
      <w:r w:rsidRPr="00C7737B">
        <w:rPr>
          <w:rFonts w:ascii="Times New Roman" w:hAnsi="Times New Roman"/>
          <w:sz w:val="24"/>
          <w:szCs w:val="24"/>
        </w:rPr>
        <w:t>в помещение).</w:t>
      </w:r>
    </w:p>
    <w:p w:rsidR="005D7491" w:rsidRPr="00C7737B" w:rsidRDefault="005D7491" w:rsidP="005670B7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Вдруг возникающие:</w:t>
      </w:r>
    </w:p>
    <w:p w:rsidR="005D7491" w:rsidRPr="00C7737B" w:rsidRDefault="005D7491" w:rsidP="005670B7">
      <w:pPr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нарушения аппетита в ДОО и дома;</w:t>
      </w:r>
    </w:p>
    <w:p w:rsidR="005D7491" w:rsidRPr="00C7737B" w:rsidRDefault="005D7491" w:rsidP="005670B7">
      <w:pPr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нарушения сна в ДОО и дома;</w:t>
      </w:r>
    </w:p>
    <w:p w:rsidR="005D7491" w:rsidRPr="00C7737B" w:rsidRDefault="005D7491" w:rsidP="005670B7">
      <w:pPr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нарушения во взаимоотношениях со сверстниками (агрессия или отстраненность);</w:t>
      </w:r>
    </w:p>
    <w:p w:rsidR="005D7491" w:rsidRPr="00C7737B" w:rsidRDefault="005D7491" w:rsidP="005670B7">
      <w:pPr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регресс бытовых навыков.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7737B">
        <w:rPr>
          <w:rFonts w:ascii="Times New Roman" w:hAnsi="Times New Roman"/>
          <w:b/>
          <w:i/>
          <w:sz w:val="24"/>
          <w:szCs w:val="24"/>
        </w:rPr>
        <w:t>Система работы:</w:t>
      </w:r>
    </w:p>
    <w:p w:rsidR="005D7491" w:rsidRPr="00C7737B" w:rsidRDefault="005D7491" w:rsidP="005D7491">
      <w:pPr>
        <w:keepNext/>
        <w:keepLines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 xml:space="preserve">Сбор информации - </w:t>
      </w:r>
      <w:r w:rsidRPr="00C7737B">
        <w:rPr>
          <w:rFonts w:ascii="Times New Roman" w:eastAsia="Times New Roman" w:hAnsi="Times New Roman"/>
          <w:bCs/>
          <w:color w:val="0D0D0D"/>
          <w:sz w:val="24"/>
          <w:szCs w:val="24"/>
        </w:rPr>
        <w:t>анкета для родителей (до поступления ребенка в ДОО) – прогноз протекания периода адаптации;</w:t>
      </w:r>
    </w:p>
    <w:p w:rsidR="005D7491" w:rsidRPr="00C7737B" w:rsidRDefault="005D7491" w:rsidP="005D7491">
      <w:pPr>
        <w:spacing w:after="0" w:line="240" w:lineRule="auto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адаптационный лист для воспитателей – отслеживание процесса адаптации.</w:t>
      </w:r>
    </w:p>
    <w:p w:rsidR="005D7491" w:rsidRPr="00C7737B" w:rsidRDefault="005D7491" w:rsidP="005D7491">
      <w:pPr>
        <w:keepNext/>
        <w:keepLines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 xml:space="preserve">Диагностика - </w:t>
      </w:r>
      <w:r w:rsidRPr="00C7737B">
        <w:rPr>
          <w:rFonts w:ascii="Times New Roman" w:eastAsia="Times New Roman" w:hAnsi="Times New Roman"/>
          <w:bCs/>
          <w:color w:val="0D0D0D"/>
          <w:sz w:val="24"/>
          <w:szCs w:val="24"/>
        </w:rPr>
        <w:t>скрининг по возрасту (для детей после 3 лет)</w:t>
      </w:r>
    </w:p>
    <w:p w:rsidR="005D7491" w:rsidRPr="00C7737B" w:rsidRDefault="005D7491" w:rsidP="005D7491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Коррекция</w:t>
      </w:r>
      <w:r w:rsidRPr="00C7737B">
        <w:rPr>
          <w:rFonts w:ascii="Times New Roman" w:hAnsi="Times New Roman"/>
          <w:b/>
          <w:i/>
          <w:sz w:val="24"/>
          <w:szCs w:val="24"/>
        </w:rPr>
        <w:t xml:space="preserve"> - </w:t>
      </w:r>
      <w:r w:rsidRPr="00C7737B">
        <w:rPr>
          <w:rFonts w:ascii="Times New Roman" w:hAnsi="Times New Roman"/>
          <w:sz w:val="24"/>
          <w:szCs w:val="24"/>
        </w:rPr>
        <w:t>нет</w:t>
      </w:r>
    </w:p>
    <w:p w:rsidR="005D7491" w:rsidRPr="00C7737B" w:rsidRDefault="005D7491" w:rsidP="005D7491">
      <w:pPr>
        <w:keepNext/>
        <w:keepLines/>
        <w:widowControl w:val="0"/>
        <w:tabs>
          <w:tab w:val="left" w:pos="0"/>
        </w:tabs>
        <w:autoSpaceDE w:val="0"/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color w:val="0D0D0D"/>
          <w:sz w:val="24"/>
          <w:szCs w:val="24"/>
        </w:rPr>
        <w:t>Просвещение, обучение, консультирование:</w:t>
      </w:r>
    </w:p>
    <w:p w:rsidR="005D7491" w:rsidRPr="00C7737B" w:rsidRDefault="005D7491" w:rsidP="005D7491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Индивидуальные консультации для родителей до поступления ребенка в ДОО при оформлении документов, согласование с администрацией и родителями взаимодействия в период адаптации ребенка в ДОО.</w:t>
      </w:r>
    </w:p>
    <w:p w:rsidR="005D7491" w:rsidRPr="00C7737B" w:rsidRDefault="005D7491" w:rsidP="005D7491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Информация для каждого родителя, например, буклет – путеводитель с информацией об особенностях ДОО (режим работы, график работы специалистов, образовательные услуги) и с рекомендациями на период адаптации.</w:t>
      </w:r>
    </w:p>
    <w:p w:rsidR="005D7491" w:rsidRPr="00C7737B" w:rsidRDefault="005D7491" w:rsidP="005D7491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Стендовая консультация (в помещении группы и на сайте ДОО) для родителей </w:t>
      </w:r>
      <w:r w:rsidR="007B23DD" w:rsidRPr="00C7737B">
        <w:rPr>
          <w:rFonts w:ascii="Times New Roman" w:hAnsi="Times New Roman"/>
          <w:sz w:val="24"/>
          <w:szCs w:val="24"/>
        </w:rPr>
        <w:br/>
      </w:r>
      <w:r w:rsidRPr="00C7737B">
        <w:rPr>
          <w:rFonts w:ascii="Times New Roman" w:hAnsi="Times New Roman"/>
          <w:sz w:val="24"/>
          <w:szCs w:val="24"/>
        </w:rPr>
        <w:t>(при создании группы).</w:t>
      </w:r>
    </w:p>
    <w:p w:rsidR="005D7491" w:rsidRPr="00C7737B" w:rsidRDefault="005D7491" w:rsidP="005D7491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Выступление на родительском собрании (при создании группы).</w:t>
      </w:r>
    </w:p>
    <w:p w:rsidR="005D7491" w:rsidRPr="00C7737B" w:rsidRDefault="005D7491" w:rsidP="005D7491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Консультация для воспитателей по процессу адаптации каждого ребенка.</w:t>
      </w:r>
    </w:p>
    <w:p w:rsidR="005D7491" w:rsidRPr="00C7737B" w:rsidRDefault="005D7491" w:rsidP="00074FE9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Индивидуальные консультации для родителей воспитанников с тяжелой формой адаптации.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7737B">
        <w:rPr>
          <w:rFonts w:ascii="Times New Roman" w:hAnsi="Times New Roman"/>
          <w:b/>
          <w:i/>
          <w:sz w:val="24"/>
          <w:szCs w:val="24"/>
        </w:rPr>
        <w:t>Результат:</w:t>
      </w:r>
    </w:p>
    <w:p w:rsidR="007B23DD" w:rsidRPr="00C7737B" w:rsidRDefault="007B23DD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2269"/>
        <w:gridCol w:w="4549"/>
      </w:tblGrid>
      <w:tr w:rsidR="005D7491" w:rsidRPr="00C7737B" w:rsidTr="007B23DD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Форма предоставления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Адресат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Рекомендации по дальнейшей работе</w:t>
            </w:r>
          </w:p>
        </w:tc>
      </w:tr>
      <w:tr w:rsidR="005D7491" w:rsidRPr="00C7737B" w:rsidTr="00074FE9">
        <w:trPr>
          <w:trHeight w:val="1146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Заключение (аналитическая справка по результатам адаптации)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Рекомендации по оптимизации организации процесса адаптации к ДОО</w:t>
            </w:r>
          </w:p>
        </w:tc>
      </w:tr>
      <w:tr w:rsidR="005D7491" w:rsidRPr="00C7737B" w:rsidTr="00074FE9">
        <w:trPr>
          <w:trHeight w:val="411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Устные консультации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Родители, педагоги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Рекомендации по взаимодействию с детьми</w:t>
            </w:r>
          </w:p>
        </w:tc>
      </w:tr>
    </w:tbl>
    <w:p w:rsidR="005D7491" w:rsidRPr="00C7737B" w:rsidRDefault="005D7491" w:rsidP="00074F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При описанном выше варианте психолого-педагогического сопровождения процесса адаптации составляют:</w:t>
      </w:r>
    </w:p>
    <w:p w:rsidR="005D7491" w:rsidRPr="00C7737B" w:rsidRDefault="005D7491" w:rsidP="00074F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аналитическую справку по результатам анкетирования родителей (предварительный прогноз процесса адаптации детей к условиям ДОО и предложения по дифференциации психолого-педагогического сопровождения адаптации будущих воспитанников ДОО);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аналитическую справку по результатам процесса адаптации детей к условиям ДОО, содержащую рекомендации по проведению психологической работы с детьми, у которых адаптация протекает в тяжелой форме;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аналитическую справку об эффективности системы психолого-педагогического сопровождения адаптации детей к условиям ДОО, в которой сравнивают прогнозируемую форму адаптации каждого ребенка с фактической, определяют</w:t>
      </w:r>
      <w:r w:rsidR="00C9127B" w:rsidRPr="00C7737B">
        <w:rPr>
          <w:rFonts w:ascii="Times New Roman" w:hAnsi="Times New Roman"/>
          <w:sz w:val="24"/>
          <w:szCs w:val="24"/>
        </w:rPr>
        <w:t>,</w:t>
      </w:r>
      <w:r w:rsidRPr="00C7737B">
        <w:rPr>
          <w:rFonts w:ascii="Times New Roman" w:hAnsi="Times New Roman"/>
          <w:sz w:val="24"/>
          <w:szCs w:val="24"/>
        </w:rPr>
        <w:t xml:space="preserve"> в каких случаях процесс адаптации удалось оптимизировать, а в каких случаях адаптация протекала в более сложной форме, чем это прогнозировалось, анализируют причины, предлагают способы улучшения системы работы ДОО по психолого-педагогическому сопровождению адаптации детей.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В зависимости от условий конкретного ДОО, система психолого-педагогического сопровождения адаптации детей может отличаться от предложенной выше. Соответственно и аналитические справки могут отличаться по содержанию и срокам их составления.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При ограниченных возможностях ДОО – основные задачи психолого-педагогического сопровождения сводятся к просвещению родителей и педагогов (выступление на собрании родителей будущих воспитанников ДОО и консультация для педагогов о закономерностях процесса адаптации) и выявлению детей с тяжелой формой адаптации для последующего психолого-педагогического сопровождения их развития в ДОО. В этом случае составляют аналитическую справку после завершения процесса адаптации у большинства детей, выделяя тех воспитанников, у которых адаптация протекает в тяжелой форме и с кем требуется проведение дальнейшей психолого-педагогической работы.</w:t>
      </w:r>
    </w:p>
    <w:p w:rsidR="0098072D" w:rsidRPr="00C7737B" w:rsidRDefault="0098072D" w:rsidP="007B23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Приложение 2.2</w:t>
      </w:r>
    </w:p>
    <w:p w:rsidR="005D7491" w:rsidRPr="00C7737B" w:rsidRDefault="005D7491" w:rsidP="005D749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Оптимизация педагогического общения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Определение понятий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b/>
          <w:i/>
          <w:sz w:val="24"/>
          <w:szCs w:val="24"/>
        </w:rPr>
        <w:t>Педагогическое общение</w:t>
      </w:r>
      <w:r w:rsidRPr="00C7737B">
        <w:rPr>
          <w:rFonts w:ascii="Times New Roman" w:hAnsi="Times New Roman"/>
          <w:sz w:val="24"/>
          <w:szCs w:val="24"/>
        </w:rPr>
        <w:t xml:space="preserve"> – взаимодействие педагога с детьми, направленное на решение образовательных задач.</w:t>
      </w:r>
    </w:p>
    <w:p w:rsidR="005D7491" w:rsidRPr="00C7737B" w:rsidRDefault="005D7491" w:rsidP="005D7491">
      <w:pPr>
        <w:keepNext/>
        <w:keepLines/>
        <w:widowControl w:val="0"/>
        <w:tabs>
          <w:tab w:val="left" w:pos="0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>Цель: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Создание условий для оптимизации взаимодействия педагога с детьми.</w:t>
      </w:r>
    </w:p>
    <w:p w:rsidR="005D7491" w:rsidRPr="00C7737B" w:rsidRDefault="005D7491" w:rsidP="005D7491">
      <w:pPr>
        <w:keepNext/>
        <w:keepLines/>
        <w:widowControl w:val="0"/>
        <w:tabs>
          <w:tab w:val="left" w:pos="0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>Задачи: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1. Изучение особенностей общения педагога с детьми.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2. Создание психологических условий для развития коммуникативной компетентности у педагогов ДОО.</w:t>
      </w:r>
    </w:p>
    <w:p w:rsidR="005D7491" w:rsidRPr="00C7737B" w:rsidRDefault="005D7491" w:rsidP="005D7491">
      <w:pPr>
        <w:keepNext/>
        <w:keepLines/>
        <w:widowControl w:val="0"/>
        <w:tabs>
          <w:tab w:val="left" w:pos="0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>Причины нарушений: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1. Недостаточное развитие коммуникативной компетентности.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2. Личностные особенности педагога.</w:t>
      </w:r>
    </w:p>
    <w:p w:rsidR="005D7491" w:rsidRPr="00C7737B" w:rsidRDefault="005D7491" w:rsidP="005D7491">
      <w:pPr>
        <w:keepNext/>
        <w:keepLines/>
        <w:widowControl w:val="0"/>
        <w:tabs>
          <w:tab w:val="left" w:pos="0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>Проявления: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i/>
          <w:color w:val="0D0D0D"/>
          <w:sz w:val="24"/>
          <w:szCs w:val="24"/>
        </w:rPr>
        <w:t>У педагогов</w:t>
      </w:r>
      <w:r w:rsidRPr="00C7737B">
        <w:rPr>
          <w:rFonts w:ascii="Times New Roman" w:hAnsi="Times New Roman"/>
          <w:color w:val="0D0D0D"/>
          <w:sz w:val="24"/>
          <w:szCs w:val="24"/>
        </w:rPr>
        <w:t xml:space="preserve"> – несоответствие </w:t>
      </w:r>
      <w:r w:rsidRPr="00C7737B">
        <w:rPr>
          <w:rFonts w:ascii="Times New Roman" w:hAnsi="Times New Roman"/>
          <w:sz w:val="24"/>
          <w:szCs w:val="24"/>
        </w:rPr>
        <w:t>общения требованиям ФГОС ДО.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i/>
          <w:sz w:val="24"/>
          <w:szCs w:val="24"/>
        </w:rPr>
        <w:t>У детей</w:t>
      </w:r>
      <w:r w:rsidRPr="00C7737B">
        <w:rPr>
          <w:rFonts w:ascii="Times New Roman" w:hAnsi="Times New Roman"/>
          <w:sz w:val="24"/>
          <w:szCs w:val="24"/>
        </w:rPr>
        <w:t xml:space="preserve"> – нарушение межличностных отношений, признаки дезадаптации.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7737B">
        <w:rPr>
          <w:rFonts w:ascii="Times New Roman" w:hAnsi="Times New Roman"/>
          <w:b/>
          <w:i/>
          <w:sz w:val="24"/>
          <w:szCs w:val="24"/>
        </w:rPr>
        <w:t>Система работы:</w:t>
      </w:r>
    </w:p>
    <w:p w:rsidR="005D7491" w:rsidRPr="00C7737B" w:rsidRDefault="005D7491" w:rsidP="005D7491">
      <w:pPr>
        <w:numPr>
          <w:ilvl w:val="1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Сбор информации</w:t>
      </w:r>
      <w:r w:rsidRPr="00C7737B">
        <w:rPr>
          <w:rFonts w:ascii="Times New Roman" w:hAnsi="Times New Roman"/>
          <w:b/>
          <w:i/>
          <w:sz w:val="24"/>
          <w:szCs w:val="24"/>
        </w:rPr>
        <w:t xml:space="preserve"> - </w:t>
      </w:r>
      <w:r w:rsidRPr="00C7737B">
        <w:rPr>
          <w:rFonts w:ascii="Times New Roman" w:hAnsi="Times New Roman"/>
          <w:sz w:val="24"/>
          <w:szCs w:val="24"/>
        </w:rPr>
        <w:t>анализ общения педагога по критерию (карта наблюдения за особенностями взаимодействия педагога с детьми).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 xml:space="preserve">2. Диагностика </w:t>
      </w:r>
      <w:r w:rsidRPr="00C7737B">
        <w:rPr>
          <w:rFonts w:ascii="Times New Roman" w:hAnsi="Times New Roman"/>
          <w:b/>
          <w:i/>
          <w:sz w:val="24"/>
          <w:szCs w:val="24"/>
        </w:rPr>
        <w:t xml:space="preserve">– </w:t>
      </w:r>
      <w:r w:rsidRPr="00C7737B">
        <w:rPr>
          <w:rFonts w:ascii="Times New Roman" w:hAnsi="Times New Roman"/>
          <w:sz w:val="24"/>
          <w:szCs w:val="24"/>
        </w:rPr>
        <w:t>опросники.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3. Коррекция</w:t>
      </w:r>
      <w:r w:rsidRPr="00C7737B">
        <w:rPr>
          <w:rFonts w:ascii="Times New Roman" w:hAnsi="Times New Roman"/>
          <w:b/>
          <w:i/>
          <w:sz w:val="24"/>
          <w:szCs w:val="24"/>
        </w:rPr>
        <w:t xml:space="preserve"> – </w:t>
      </w:r>
      <w:r w:rsidRPr="00C7737B">
        <w:rPr>
          <w:rFonts w:ascii="Times New Roman" w:hAnsi="Times New Roman"/>
          <w:sz w:val="24"/>
          <w:szCs w:val="24"/>
        </w:rPr>
        <w:t>нет.</w:t>
      </w:r>
    </w:p>
    <w:p w:rsidR="005D7491" w:rsidRPr="00C7737B" w:rsidRDefault="005D7491" w:rsidP="00074F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4. Просвещение, обучение, консультирование</w:t>
      </w:r>
      <w:r w:rsidRPr="00C7737B">
        <w:rPr>
          <w:rFonts w:ascii="Times New Roman" w:hAnsi="Times New Roman"/>
          <w:b/>
          <w:i/>
          <w:sz w:val="24"/>
          <w:szCs w:val="24"/>
        </w:rPr>
        <w:t xml:space="preserve"> - </w:t>
      </w:r>
      <w:r w:rsidRPr="00C7737B">
        <w:rPr>
          <w:rFonts w:ascii="Times New Roman" w:hAnsi="Times New Roman"/>
          <w:sz w:val="24"/>
          <w:szCs w:val="24"/>
        </w:rPr>
        <w:t>семинар-практикум для педагогов по формированию коммуникативной компетентности.</w:t>
      </w:r>
    </w:p>
    <w:p w:rsidR="005D7491" w:rsidRPr="00C7737B" w:rsidRDefault="005D7491" w:rsidP="005D7491">
      <w:pPr>
        <w:keepNext/>
        <w:keepLines/>
        <w:widowControl w:val="0"/>
        <w:tabs>
          <w:tab w:val="left" w:pos="0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i/>
          <w:color w:val="0D0D0D"/>
          <w:sz w:val="24"/>
          <w:szCs w:val="24"/>
        </w:rPr>
        <w:t>Результат: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985"/>
        <w:gridCol w:w="4972"/>
      </w:tblGrid>
      <w:tr w:rsidR="005D7491" w:rsidRPr="00C7737B" w:rsidTr="007B23DD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Форма предоставления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Адресат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Рекомендации по дальнейшей работе</w:t>
            </w:r>
          </w:p>
        </w:tc>
      </w:tr>
      <w:tr w:rsidR="005D7491" w:rsidRPr="00C7737B" w:rsidTr="007B23DD">
        <w:trPr>
          <w:trHeight w:val="8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Заключение (аналитическая справка по результатам диагностики)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Организация работы семинара-практикума.</w:t>
            </w:r>
          </w:p>
          <w:p w:rsidR="005D7491" w:rsidRPr="00C7737B" w:rsidRDefault="005D7491" w:rsidP="007B2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Направление отдельных педагогов на обучение.</w:t>
            </w:r>
          </w:p>
        </w:tc>
      </w:tr>
      <w:tr w:rsidR="005D7491" w:rsidRPr="00C7737B" w:rsidTr="007B23DD">
        <w:trPr>
          <w:trHeight w:val="98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Устные консультации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Педагоги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Рекомендации по оптимизации общения.</w:t>
            </w:r>
          </w:p>
          <w:p w:rsidR="005D7491" w:rsidRPr="00C7737B" w:rsidRDefault="005D7491" w:rsidP="0007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Информирование педагогов о возможности получения психологической помощи для решения личностных проблем.</w:t>
            </w:r>
          </w:p>
        </w:tc>
      </w:tr>
    </w:tbl>
    <w:p w:rsidR="005D7491" w:rsidRPr="00C7737B" w:rsidRDefault="005D7491" w:rsidP="00074FE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D7491" w:rsidRPr="00C7737B" w:rsidRDefault="005D7491" w:rsidP="00074FE9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C7737B">
        <w:rPr>
          <w:rFonts w:ascii="Times New Roman" w:eastAsia="Times New Roman" w:hAnsi="Times New Roman"/>
          <w:b/>
          <w:sz w:val="24"/>
          <w:szCs w:val="24"/>
        </w:rPr>
        <w:t>Приложение 2.3</w:t>
      </w:r>
    </w:p>
    <w:p w:rsidR="005D7491" w:rsidRPr="00C7737B" w:rsidRDefault="005D7491" w:rsidP="005D7491">
      <w:pPr>
        <w:keepNext/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Cs/>
          <w:color w:val="0D0D0D"/>
          <w:sz w:val="24"/>
          <w:szCs w:val="24"/>
        </w:rPr>
        <w:t>Психологический скрининг</w:t>
      </w:r>
    </w:p>
    <w:p w:rsidR="005D7491" w:rsidRPr="00C7737B" w:rsidRDefault="005D7491" w:rsidP="005D7491">
      <w:pPr>
        <w:keepNext/>
        <w:keepLines/>
        <w:widowControl w:val="0"/>
        <w:tabs>
          <w:tab w:val="left" w:pos="0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bCs/>
          <w:i/>
          <w:color w:val="0D0D0D"/>
          <w:sz w:val="24"/>
          <w:szCs w:val="24"/>
        </w:rPr>
        <w:t>Определение понятий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b/>
          <w:i/>
          <w:color w:val="0D0D0D"/>
          <w:sz w:val="24"/>
          <w:szCs w:val="24"/>
        </w:rPr>
        <w:t>Возрастные нормы развития</w:t>
      </w:r>
      <w:r w:rsidRPr="00C7737B">
        <w:rPr>
          <w:rFonts w:ascii="Times New Roman" w:hAnsi="Times New Roman"/>
          <w:color w:val="0D0D0D"/>
          <w:sz w:val="24"/>
          <w:szCs w:val="24"/>
        </w:rPr>
        <w:t xml:space="preserve"> (конкретные характеристики в зависимости от возраста: </w:t>
      </w:r>
      <w:r w:rsidR="007B23DD" w:rsidRPr="00C7737B">
        <w:rPr>
          <w:rFonts w:ascii="Times New Roman" w:hAnsi="Times New Roman"/>
          <w:color w:val="0D0D0D"/>
          <w:sz w:val="24"/>
          <w:szCs w:val="24"/>
        </w:rPr>
        <w:br/>
      </w:r>
      <w:r w:rsidRPr="00C7737B">
        <w:rPr>
          <w:rFonts w:ascii="Times New Roman" w:hAnsi="Times New Roman"/>
          <w:color w:val="0D0D0D"/>
          <w:sz w:val="24"/>
          <w:szCs w:val="24"/>
        </w:rPr>
        <w:t>3 года, 4 года, 5 лет, 6 лет, 7 лет).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D0D0D"/>
          <w:sz w:val="24"/>
          <w:szCs w:val="24"/>
        </w:rPr>
      </w:pPr>
      <w:r w:rsidRPr="00C7737B">
        <w:rPr>
          <w:rFonts w:ascii="Times New Roman" w:hAnsi="Times New Roman"/>
          <w:b/>
          <w:i/>
          <w:color w:val="0D0D0D"/>
          <w:sz w:val="24"/>
          <w:szCs w:val="24"/>
        </w:rPr>
        <w:t>Цель: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Содействие формированию личности ребенка с ориентацией на возрастные нормы.</w:t>
      </w:r>
    </w:p>
    <w:p w:rsidR="005D7491" w:rsidRPr="00C7737B" w:rsidRDefault="005D7491" w:rsidP="005D7491">
      <w:pPr>
        <w:keepNext/>
        <w:keepLines/>
        <w:widowControl w:val="0"/>
        <w:tabs>
          <w:tab w:val="left" w:pos="0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>Задачи:</w:t>
      </w:r>
    </w:p>
    <w:p w:rsidR="005D7491" w:rsidRPr="00C7737B" w:rsidRDefault="005D7491" w:rsidP="005670B7">
      <w:pPr>
        <w:numPr>
          <w:ilvl w:val="0"/>
          <w:numId w:val="27"/>
        </w:numPr>
        <w:spacing w:after="0" w:line="240" w:lineRule="auto"/>
        <w:ind w:left="0" w:firstLine="993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Определение соответствия психического развития детей возрастной норме, выявление детей с несформированными новообразованиями (для подготовительной группы – определение школьной зрелости и факторов риска школьной дезадаптации).</w:t>
      </w:r>
    </w:p>
    <w:p w:rsidR="005D7491" w:rsidRPr="00C7737B" w:rsidRDefault="005D7491" w:rsidP="005670B7">
      <w:pPr>
        <w:numPr>
          <w:ilvl w:val="0"/>
          <w:numId w:val="27"/>
        </w:numPr>
        <w:spacing w:after="0" w:line="240" w:lineRule="auto"/>
        <w:ind w:left="0" w:firstLine="993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Консультирование родителей, педагогов, администрации по проблемам учета особенностей развития детей в образовательном процессе.</w:t>
      </w:r>
    </w:p>
    <w:p w:rsidR="005D7491" w:rsidRPr="00C7737B" w:rsidRDefault="005D7491" w:rsidP="005670B7">
      <w:pPr>
        <w:numPr>
          <w:ilvl w:val="0"/>
          <w:numId w:val="27"/>
        </w:numPr>
        <w:spacing w:after="0" w:line="240" w:lineRule="auto"/>
        <w:ind w:left="0" w:firstLine="993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Просвещение родителей и педагогов (информирование о возрастных нормах развития).</w:t>
      </w:r>
    </w:p>
    <w:p w:rsidR="005D7491" w:rsidRPr="00C7737B" w:rsidRDefault="005D7491" w:rsidP="005D7491">
      <w:pPr>
        <w:keepNext/>
        <w:keepLines/>
        <w:widowControl w:val="0"/>
        <w:tabs>
          <w:tab w:val="left" w:pos="0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>Причины нарушений:</w:t>
      </w:r>
    </w:p>
    <w:p w:rsidR="005D7491" w:rsidRPr="00C7737B" w:rsidRDefault="005D7491" w:rsidP="005D7491">
      <w:pPr>
        <w:numPr>
          <w:ilvl w:val="0"/>
          <w:numId w:val="28"/>
        </w:num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Биологические.</w:t>
      </w:r>
    </w:p>
    <w:p w:rsidR="005D7491" w:rsidRPr="00C7737B" w:rsidRDefault="005D7491" w:rsidP="005D7491">
      <w:pPr>
        <w:numPr>
          <w:ilvl w:val="0"/>
          <w:numId w:val="28"/>
        </w:num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Социальные.</w:t>
      </w:r>
    </w:p>
    <w:p w:rsidR="005D7491" w:rsidRPr="00C7737B" w:rsidRDefault="005D7491" w:rsidP="005D7491">
      <w:pPr>
        <w:numPr>
          <w:ilvl w:val="0"/>
          <w:numId w:val="28"/>
        </w:num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Комплексные.</w:t>
      </w:r>
    </w:p>
    <w:p w:rsidR="005D7491" w:rsidRPr="00C7737B" w:rsidRDefault="005D7491" w:rsidP="005D7491">
      <w:pPr>
        <w:numPr>
          <w:ilvl w:val="0"/>
          <w:numId w:val="28"/>
        </w:num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Недостаточная психолого-педагогическая компетентность родителей и педагогов.</w:t>
      </w:r>
    </w:p>
    <w:p w:rsidR="005D7491" w:rsidRPr="00C7737B" w:rsidRDefault="005D7491" w:rsidP="005D7491">
      <w:pPr>
        <w:keepNext/>
        <w:keepLines/>
        <w:widowControl w:val="0"/>
        <w:tabs>
          <w:tab w:val="left" w:pos="0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>Проявления:</w:t>
      </w:r>
    </w:p>
    <w:p w:rsidR="005D7491" w:rsidRPr="00C7737B" w:rsidRDefault="00F173B6" w:rsidP="005D7491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Отсутствие интереса и невключё</w:t>
      </w:r>
      <w:r w:rsidR="005D7491" w:rsidRPr="00C7737B">
        <w:rPr>
          <w:rFonts w:ascii="Times New Roman" w:hAnsi="Times New Roman"/>
          <w:color w:val="0D0D0D"/>
          <w:sz w:val="24"/>
          <w:szCs w:val="24"/>
        </w:rPr>
        <w:t>нность детей в организованные формы образовательного процесса.</w:t>
      </w:r>
    </w:p>
    <w:p w:rsidR="00074FE9" w:rsidRPr="00C7737B" w:rsidRDefault="005D7491" w:rsidP="00074FE9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 xml:space="preserve">Неуспешность ребенка в типичных </w:t>
      </w:r>
      <w:r w:rsidR="005670B7" w:rsidRPr="00C7737B">
        <w:rPr>
          <w:rFonts w:ascii="Times New Roman" w:hAnsi="Times New Roman"/>
          <w:color w:val="0D0D0D"/>
          <w:sz w:val="24"/>
          <w:szCs w:val="24"/>
        </w:rPr>
        <w:t>для данного возраста видов</w:t>
      </w:r>
      <w:r w:rsidRPr="00C7737B">
        <w:rPr>
          <w:rFonts w:ascii="Times New Roman" w:hAnsi="Times New Roman"/>
          <w:color w:val="0D0D0D"/>
          <w:sz w:val="24"/>
          <w:szCs w:val="24"/>
        </w:rPr>
        <w:t xml:space="preserve"> деятельности (орудийно-предметной, продуктивной, игровой, общении со взрослыми и сверстниками).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D0D0D"/>
          <w:sz w:val="24"/>
          <w:szCs w:val="24"/>
        </w:rPr>
      </w:pPr>
      <w:r w:rsidRPr="00C7737B">
        <w:rPr>
          <w:rFonts w:ascii="Times New Roman" w:hAnsi="Times New Roman"/>
          <w:b/>
          <w:i/>
          <w:color w:val="0D0D0D"/>
          <w:sz w:val="24"/>
          <w:szCs w:val="24"/>
        </w:rPr>
        <w:t>Система работы:</w:t>
      </w:r>
    </w:p>
    <w:p w:rsidR="005D7491" w:rsidRPr="00C7737B" w:rsidRDefault="005D7491" w:rsidP="005670B7">
      <w:pPr>
        <w:keepNext/>
        <w:keepLines/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 xml:space="preserve">1. Сбор информации - </w:t>
      </w:r>
      <w:r w:rsidRPr="00C7737B">
        <w:rPr>
          <w:rFonts w:ascii="Times New Roman" w:eastAsia="Times New Roman" w:hAnsi="Times New Roman"/>
          <w:bCs/>
          <w:color w:val="0D0D0D"/>
          <w:sz w:val="24"/>
          <w:szCs w:val="24"/>
        </w:rPr>
        <w:t>экспертная оценка педагогами особенностей игровой деятельности детей (характеристики игры меняются с возрастом).</w:t>
      </w:r>
    </w:p>
    <w:p w:rsidR="005D7491" w:rsidRPr="00C7737B" w:rsidRDefault="005D7491" w:rsidP="005670B7">
      <w:pPr>
        <w:keepNext/>
        <w:keepLines/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 xml:space="preserve">2. Диагностика - </w:t>
      </w:r>
      <w:r w:rsidRPr="00C7737B">
        <w:rPr>
          <w:rFonts w:ascii="Times New Roman" w:eastAsia="Times New Roman" w:hAnsi="Times New Roman"/>
          <w:bCs/>
          <w:color w:val="0D0D0D"/>
          <w:sz w:val="24"/>
          <w:szCs w:val="24"/>
        </w:rPr>
        <w:t>познавательное развитие и особенности развития личности (методики конкретизируют в зависимости от возраста).</w:t>
      </w:r>
    </w:p>
    <w:p w:rsidR="005D7491" w:rsidRPr="00C7737B" w:rsidRDefault="005D7491" w:rsidP="005670B7">
      <w:pPr>
        <w:tabs>
          <w:tab w:val="left" w:pos="851"/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/>
          <w:b/>
          <w:color w:val="0D0D0D"/>
          <w:sz w:val="24"/>
          <w:szCs w:val="24"/>
        </w:rPr>
      </w:pPr>
      <w:r w:rsidRPr="00C7737B">
        <w:rPr>
          <w:rFonts w:ascii="Times New Roman" w:hAnsi="Times New Roman"/>
          <w:b/>
          <w:color w:val="0D0D0D"/>
          <w:sz w:val="24"/>
          <w:szCs w:val="24"/>
        </w:rPr>
        <w:t xml:space="preserve">3. Коррекция – </w:t>
      </w:r>
      <w:r w:rsidRPr="00C7737B">
        <w:rPr>
          <w:rFonts w:ascii="Times New Roman" w:hAnsi="Times New Roman"/>
          <w:color w:val="0D0D0D"/>
          <w:sz w:val="24"/>
          <w:szCs w:val="24"/>
        </w:rPr>
        <w:t>нет</w:t>
      </w:r>
      <w:r w:rsidRPr="00C7737B">
        <w:rPr>
          <w:rFonts w:ascii="Times New Roman" w:hAnsi="Times New Roman"/>
          <w:b/>
          <w:color w:val="0D0D0D"/>
          <w:sz w:val="24"/>
          <w:szCs w:val="24"/>
        </w:rPr>
        <w:t>.</w:t>
      </w:r>
    </w:p>
    <w:p w:rsidR="005D7491" w:rsidRPr="00C7737B" w:rsidRDefault="005D7491" w:rsidP="005670B7">
      <w:pPr>
        <w:keepNext/>
        <w:keepLines/>
        <w:widowControl w:val="0"/>
        <w:tabs>
          <w:tab w:val="left" w:pos="0"/>
        </w:tabs>
        <w:autoSpaceDE w:val="0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color w:val="0D0D0D"/>
          <w:sz w:val="24"/>
          <w:szCs w:val="24"/>
        </w:rPr>
        <w:t xml:space="preserve">4. Просвещение, обучение, консультирование: </w:t>
      </w:r>
    </w:p>
    <w:p w:rsidR="005D7491" w:rsidRPr="00C7737B" w:rsidRDefault="005D7491" w:rsidP="007B23D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Групповые консультации для родителей о возрастных нормах психического развития детей (выступления на родительских собраниях).</w:t>
      </w:r>
    </w:p>
    <w:p w:rsidR="005D7491" w:rsidRPr="00C7737B" w:rsidRDefault="005D7491" w:rsidP="007B23D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Стендовые консультации для родителей и педагогов (в помещениях и на сайте ДОО).</w:t>
      </w:r>
    </w:p>
    <w:p w:rsidR="007B23DD" w:rsidRPr="00C7737B" w:rsidRDefault="005D7491" w:rsidP="00074FE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Индивидуальные консультации педагогов и родителей по результатам психологического скрининга.</w:t>
      </w:r>
    </w:p>
    <w:p w:rsidR="00074FE9" w:rsidRPr="00C7737B" w:rsidRDefault="005D7491" w:rsidP="00074FE9">
      <w:pPr>
        <w:spacing w:line="240" w:lineRule="auto"/>
        <w:ind w:firstLine="709"/>
        <w:jc w:val="both"/>
        <w:rPr>
          <w:rFonts w:ascii="Times New Roman" w:hAnsi="Times New Roman"/>
          <w:b/>
          <w:i/>
          <w:color w:val="0D0D0D"/>
          <w:sz w:val="24"/>
          <w:szCs w:val="24"/>
        </w:rPr>
      </w:pPr>
      <w:r w:rsidRPr="00C7737B">
        <w:rPr>
          <w:rFonts w:ascii="Times New Roman" w:hAnsi="Times New Roman"/>
          <w:b/>
          <w:i/>
          <w:color w:val="0D0D0D"/>
          <w:sz w:val="24"/>
          <w:szCs w:val="24"/>
        </w:rPr>
        <w:t>Результат: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694"/>
        <w:gridCol w:w="4546"/>
      </w:tblGrid>
      <w:tr w:rsidR="005D7491" w:rsidRPr="00C7737B" w:rsidTr="007B23D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Форма предоставления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Адресат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Рекомендации по дальнейшей работе</w:t>
            </w:r>
          </w:p>
        </w:tc>
      </w:tr>
      <w:tr w:rsidR="005D7491" w:rsidRPr="00C7737B" w:rsidTr="007B23DD">
        <w:trPr>
          <w:trHeight w:val="167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Заключение (справка по результатам психологического скрининга).</w:t>
            </w:r>
          </w:p>
          <w:p w:rsidR="005D7491" w:rsidRPr="00C7737B" w:rsidRDefault="005D7491" w:rsidP="0007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Заполнение медкарты каждого воспитанника.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Предложения по оптимизации психолого-педагогического сопровождения развития детей в ДОО</w:t>
            </w:r>
          </w:p>
          <w:p w:rsidR="005D7491" w:rsidRPr="00C7737B" w:rsidRDefault="005D7491" w:rsidP="0007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Согласование условий проведения углубленной диагностики.</w:t>
            </w:r>
          </w:p>
          <w:p w:rsidR="005D7491" w:rsidRPr="00C7737B" w:rsidRDefault="005D7491" w:rsidP="0007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Организация работы ППк.</w:t>
            </w:r>
          </w:p>
        </w:tc>
      </w:tr>
      <w:tr w:rsidR="005D7491" w:rsidRPr="00C7737B" w:rsidTr="007B23DD">
        <w:trPr>
          <w:trHeight w:val="205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Устная консультация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Родители воспитанников, результаты психологического скрининга которых отличаются от возрастной нормы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Согласование необходимости и условий проведения углубленной диагностики</w:t>
            </w:r>
          </w:p>
        </w:tc>
      </w:tr>
      <w:tr w:rsidR="005D7491" w:rsidRPr="00C7737B" w:rsidTr="007B23DD">
        <w:trPr>
          <w:trHeight w:val="87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Устная консультация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Родители детей подготовительной группы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Помощь в выборе образовательной траектории.</w:t>
            </w:r>
          </w:p>
        </w:tc>
      </w:tr>
    </w:tbl>
    <w:p w:rsidR="005D7491" w:rsidRPr="00C7737B" w:rsidRDefault="005D7491" w:rsidP="005D749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70B7" w:rsidRPr="00C7737B" w:rsidRDefault="005D7491" w:rsidP="00074FE9">
      <w:pPr>
        <w:keepNext/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>Приложение 2.4</w:t>
      </w:r>
    </w:p>
    <w:p w:rsidR="00074FE9" w:rsidRPr="00C7737B" w:rsidRDefault="00074FE9" w:rsidP="00074FE9">
      <w:pPr>
        <w:keepNext/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</w:p>
    <w:p w:rsidR="005D7491" w:rsidRPr="00C7737B" w:rsidRDefault="005D7491" w:rsidP="007B23DD">
      <w:pPr>
        <w:keepNext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Cs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Cs/>
          <w:color w:val="0D0D0D"/>
          <w:sz w:val="24"/>
          <w:szCs w:val="24"/>
        </w:rPr>
        <w:t>Углубленная диагностика и развивающе-коррекционная работа</w:t>
      </w:r>
      <w:r w:rsidR="00A030B3" w:rsidRPr="00C7737B">
        <w:rPr>
          <w:rFonts w:ascii="Times New Roman" w:eastAsia="Times New Roman" w:hAnsi="Times New Roman"/>
          <w:bCs/>
          <w:color w:val="0D0D0D"/>
          <w:sz w:val="24"/>
          <w:szCs w:val="24"/>
        </w:rPr>
        <w:t>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  <w:r w:rsidRPr="00C7737B">
        <w:rPr>
          <w:rFonts w:ascii="Times New Roman" w:hAnsi="Times New Roman"/>
          <w:b/>
          <w:color w:val="0D0D0D"/>
          <w:sz w:val="24"/>
          <w:szCs w:val="24"/>
        </w:rPr>
        <w:t xml:space="preserve">Определение понятий 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Отклонения и проблемы в развитии – любое изменение (снижение) психических функций, выходящее за пределы области социально-возрастного норматива.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D0D0D"/>
          <w:sz w:val="24"/>
          <w:szCs w:val="24"/>
        </w:rPr>
      </w:pPr>
      <w:r w:rsidRPr="00C7737B">
        <w:rPr>
          <w:rFonts w:ascii="Times New Roman" w:hAnsi="Times New Roman"/>
          <w:b/>
          <w:i/>
          <w:color w:val="0D0D0D"/>
          <w:sz w:val="24"/>
          <w:szCs w:val="24"/>
        </w:rPr>
        <w:t>Цель: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Психолого-педагогическое сопровождение развития ребенка в соответствии с его индивидуальными особенностями.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D0D0D"/>
          <w:sz w:val="24"/>
          <w:szCs w:val="24"/>
        </w:rPr>
      </w:pPr>
      <w:r w:rsidRPr="00C7737B">
        <w:rPr>
          <w:rFonts w:ascii="Times New Roman" w:hAnsi="Times New Roman"/>
          <w:b/>
          <w:i/>
          <w:color w:val="0D0D0D"/>
          <w:sz w:val="24"/>
          <w:szCs w:val="24"/>
        </w:rPr>
        <w:t>Задачи:</w:t>
      </w:r>
    </w:p>
    <w:p w:rsidR="005D7491" w:rsidRPr="00C7737B" w:rsidRDefault="005D7491" w:rsidP="007B23DD">
      <w:pPr>
        <w:numPr>
          <w:ilvl w:val="0"/>
          <w:numId w:val="30"/>
        </w:numPr>
        <w:tabs>
          <w:tab w:val="clear" w:pos="3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Углубленная диагностика для определения причин развития ребенка ниже социально-возрастной нормы.</w:t>
      </w:r>
    </w:p>
    <w:p w:rsidR="005D7491" w:rsidRPr="00C7737B" w:rsidRDefault="005D7491" w:rsidP="007B23DD">
      <w:pPr>
        <w:numPr>
          <w:ilvl w:val="0"/>
          <w:numId w:val="30"/>
        </w:numPr>
        <w:tabs>
          <w:tab w:val="clear" w:pos="3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Психолого-педагогическое сопровождение развития ребенка (развивающе-коррекционная работа с ребенком).</w:t>
      </w:r>
    </w:p>
    <w:p w:rsidR="005D7491" w:rsidRPr="00C7737B" w:rsidRDefault="005D7491" w:rsidP="007B23DD">
      <w:pPr>
        <w:numPr>
          <w:ilvl w:val="0"/>
          <w:numId w:val="30"/>
        </w:numPr>
        <w:tabs>
          <w:tab w:val="clear" w:pos="3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Просвещение и консультирование родителей и педагогов.</w:t>
      </w:r>
    </w:p>
    <w:p w:rsidR="005D7491" w:rsidRPr="00C7737B" w:rsidRDefault="005D7491" w:rsidP="007B23DD">
      <w:pPr>
        <w:numPr>
          <w:ilvl w:val="0"/>
          <w:numId w:val="30"/>
        </w:numPr>
        <w:tabs>
          <w:tab w:val="clear" w:pos="3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Согласование с родителями и педагогами содержания, форм и последовательности развивающе-коррекционной работы.</w:t>
      </w:r>
    </w:p>
    <w:p w:rsidR="005D7491" w:rsidRPr="00C7737B" w:rsidRDefault="005D7491" w:rsidP="007B23DD">
      <w:pPr>
        <w:numPr>
          <w:ilvl w:val="0"/>
          <w:numId w:val="30"/>
        </w:numPr>
        <w:tabs>
          <w:tab w:val="clear" w:pos="360"/>
          <w:tab w:val="num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Подготовка и участие в заседании ППк ДОО и подготовка документации</w:t>
      </w:r>
      <w:r w:rsidR="007B23DD" w:rsidRPr="00C7737B">
        <w:rPr>
          <w:rFonts w:ascii="Times New Roman" w:hAnsi="Times New Roman"/>
          <w:color w:val="0D0D0D"/>
          <w:sz w:val="24"/>
          <w:szCs w:val="24"/>
        </w:rPr>
        <w:br/>
      </w:r>
      <w:r w:rsidRPr="00C7737B">
        <w:rPr>
          <w:rFonts w:ascii="Times New Roman" w:hAnsi="Times New Roman"/>
          <w:color w:val="0D0D0D"/>
          <w:sz w:val="24"/>
          <w:szCs w:val="24"/>
        </w:rPr>
        <w:t xml:space="preserve"> для ПМПК.</w:t>
      </w:r>
    </w:p>
    <w:p w:rsidR="005D7491" w:rsidRPr="00C7737B" w:rsidRDefault="005D7491" w:rsidP="007B23DD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D0D0D"/>
          <w:sz w:val="24"/>
          <w:szCs w:val="24"/>
        </w:rPr>
      </w:pPr>
      <w:r w:rsidRPr="00C7737B">
        <w:rPr>
          <w:rFonts w:ascii="Times New Roman" w:hAnsi="Times New Roman"/>
          <w:b/>
          <w:i/>
          <w:color w:val="0D0D0D"/>
          <w:sz w:val="24"/>
          <w:szCs w:val="24"/>
        </w:rPr>
        <w:t>Причины нарушений:</w:t>
      </w:r>
    </w:p>
    <w:p w:rsidR="005D7491" w:rsidRPr="00C7737B" w:rsidRDefault="005D7491" w:rsidP="007B23DD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Комплексные (биологические и социальные).</w:t>
      </w:r>
    </w:p>
    <w:p w:rsidR="005D7491" w:rsidRPr="00C7737B" w:rsidRDefault="005D7491" w:rsidP="007B23DD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D0D0D"/>
          <w:sz w:val="24"/>
          <w:szCs w:val="24"/>
        </w:rPr>
      </w:pPr>
      <w:r w:rsidRPr="00C7737B">
        <w:rPr>
          <w:rFonts w:ascii="Times New Roman" w:hAnsi="Times New Roman"/>
          <w:b/>
          <w:i/>
          <w:color w:val="0D0D0D"/>
          <w:sz w:val="24"/>
          <w:szCs w:val="24"/>
        </w:rPr>
        <w:t>Проявления:</w:t>
      </w:r>
    </w:p>
    <w:p w:rsidR="005D7491" w:rsidRPr="00C7737B" w:rsidRDefault="005D7491" w:rsidP="007B23DD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Комплексные (биологические и социальные).</w:t>
      </w:r>
    </w:p>
    <w:p w:rsidR="007B23DD" w:rsidRPr="00C7737B" w:rsidRDefault="005D7491" w:rsidP="007B23DD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D0D0D"/>
          <w:sz w:val="24"/>
          <w:szCs w:val="24"/>
        </w:rPr>
      </w:pPr>
      <w:r w:rsidRPr="00C7737B">
        <w:rPr>
          <w:rFonts w:ascii="Times New Roman" w:hAnsi="Times New Roman"/>
          <w:b/>
          <w:i/>
          <w:color w:val="0D0D0D"/>
          <w:sz w:val="24"/>
          <w:szCs w:val="24"/>
        </w:rPr>
        <w:t>Система работы:</w:t>
      </w:r>
    </w:p>
    <w:p w:rsidR="005D7491" w:rsidRPr="00C7737B" w:rsidRDefault="005D7491" w:rsidP="007B23DD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>1. Сбор информации:</w:t>
      </w:r>
    </w:p>
    <w:p w:rsidR="005D7491" w:rsidRPr="00C7737B" w:rsidRDefault="005D7491" w:rsidP="007B23DD">
      <w:pPr>
        <w:numPr>
          <w:ilvl w:val="0"/>
          <w:numId w:val="17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Анализ результатов психологического скрининга.</w:t>
      </w:r>
    </w:p>
    <w:p w:rsidR="005D7491" w:rsidRPr="00C7737B" w:rsidRDefault="005D7491" w:rsidP="007B23DD">
      <w:pPr>
        <w:numPr>
          <w:ilvl w:val="0"/>
          <w:numId w:val="17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Динамическое наблюдение в ходе индивидуальной развивающей работы.</w:t>
      </w:r>
    </w:p>
    <w:p w:rsidR="007B23DD" w:rsidRPr="00C7737B" w:rsidRDefault="005D7491" w:rsidP="007B23DD">
      <w:pPr>
        <w:numPr>
          <w:ilvl w:val="0"/>
          <w:numId w:val="17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Анализ результатов повторного психологического скрининга.</w:t>
      </w:r>
    </w:p>
    <w:p w:rsidR="007B23DD" w:rsidRPr="00C7737B" w:rsidRDefault="005D7491" w:rsidP="007B23DD">
      <w:pPr>
        <w:tabs>
          <w:tab w:val="left" w:pos="0"/>
          <w:tab w:val="num" w:pos="851"/>
        </w:tabs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 xml:space="preserve">2. Диагностика - </w:t>
      </w:r>
      <w:r w:rsidRPr="00C7737B">
        <w:rPr>
          <w:rFonts w:ascii="Times New Roman" w:eastAsia="Times New Roman" w:hAnsi="Times New Roman"/>
          <w:bCs/>
          <w:color w:val="0D0D0D"/>
          <w:sz w:val="24"/>
          <w:szCs w:val="24"/>
        </w:rPr>
        <w:t>дифференциальная диагностика.</w:t>
      </w:r>
    </w:p>
    <w:p w:rsidR="005D7491" w:rsidRPr="00C7737B" w:rsidRDefault="005D7491" w:rsidP="007B23DD">
      <w:pPr>
        <w:tabs>
          <w:tab w:val="left" w:pos="0"/>
          <w:tab w:val="num" w:pos="851"/>
        </w:tabs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iCs/>
          <w:color w:val="0D0D0D"/>
          <w:sz w:val="24"/>
          <w:szCs w:val="24"/>
        </w:rPr>
        <w:t>3. Коррекция</w:t>
      </w:r>
      <w:r w:rsidRPr="00C7737B">
        <w:rPr>
          <w:rFonts w:ascii="Times New Roman" w:eastAsia="Times New Roman" w:hAnsi="Times New Roman"/>
          <w:i/>
          <w:iCs/>
          <w:color w:val="0D0D0D"/>
          <w:sz w:val="24"/>
          <w:szCs w:val="24"/>
        </w:rPr>
        <w:t>:</w:t>
      </w:r>
    </w:p>
    <w:p w:rsidR="005D7491" w:rsidRPr="00C7737B" w:rsidRDefault="005D7491" w:rsidP="007B23DD">
      <w:pPr>
        <w:numPr>
          <w:ilvl w:val="0"/>
          <w:numId w:val="7"/>
        </w:numPr>
        <w:tabs>
          <w:tab w:val="clear" w:pos="208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 xml:space="preserve">Индивидуальная развивающая работа по результатам психологического скрининга </w:t>
      </w:r>
      <w:r w:rsidR="007B23DD" w:rsidRPr="00C7737B">
        <w:rPr>
          <w:rFonts w:ascii="Times New Roman" w:hAnsi="Times New Roman"/>
          <w:color w:val="0D0D0D"/>
          <w:sz w:val="24"/>
          <w:szCs w:val="24"/>
        </w:rPr>
        <w:br/>
      </w:r>
      <w:r w:rsidRPr="00C7737B">
        <w:rPr>
          <w:rFonts w:ascii="Times New Roman" w:hAnsi="Times New Roman"/>
          <w:color w:val="0D0D0D"/>
          <w:sz w:val="24"/>
          <w:szCs w:val="24"/>
        </w:rPr>
        <w:t>с детьми второй младшей и средней групп.</w:t>
      </w:r>
    </w:p>
    <w:p w:rsidR="005D7491" w:rsidRPr="00C7737B" w:rsidRDefault="005D7491" w:rsidP="007B23DD">
      <w:pPr>
        <w:numPr>
          <w:ilvl w:val="0"/>
          <w:numId w:val="7"/>
        </w:numPr>
        <w:tabs>
          <w:tab w:val="clear" w:pos="208"/>
          <w:tab w:val="num" w:pos="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Групповая и индивидуальная развивающе-коррекционная работа по решению ППк ДОО.</w:t>
      </w:r>
    </w:p>
    <w:p w:rsidR="005D7491" w:rsidRPr="00C7737B" w:rsidRDefault="005D7491" w:rsidP="007B23DD">
      <w:pPr>
        <w:keepNext/>
        <w:keepLines/>
        <w:widowControl w:val="0"/>
        <w:tabs>
          <w:tab w:val="num" w:pos="0"/>
          <w:tab w:val="num" w:pos="851"/>
        </w:tabs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Cs/>
          <w:color w:val="0D0D0D"/>
          <w:sz w:val="24"/>
          <w:szCs w:val="24"/>
        </w:rPr>
      </w:pPr>
      <w:r w:rsidRPr="00C7737B">
        <w:rPr>
          <w:rFonts w:ascii="Times New Roman" w:eastAsia="Times New Roman" w:hAnsi="Times New Roman"/>
          <w:b/>
          <w:iCs/>
          <w:color w:val="0D0D0D"/>
          <w:sz w:val="24"/>
          <w:szCs w:val="24"/>
        </w:rPr>
        <w:t>4. Просвещение, обучение, консультирование:</w:t>
      </w:r>
    </w:p>
    <w:p w:rsidR="005D7491" w:rsidRPr="00C7737B" w:rsidRDefault="005D7491" w:rsidP="007B23DD">
      <w:pPr>
        <w:numPr>
          <w:ilvl w:val="0"/>
          <w:numId w:val="4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Консультация педагогов о способах психолого-педагогической помощи детям</w:t>
      </w:r>
      <w:r w:rsidR="007B23DD" w:rsidRPr="00C7737B">
        <w:rPr>
          <w:rFonts w:ascii="Times New Roman" w:hAnsi="Times New Roman"/>
          <w:color w:val="0D0D0D"/>
          <w:sz w:val="24"/>
          <w:szCs w:val="24"/>
        </w:rPr>
        <w:br/>
      </w:r>
      <w:r w:rsidRPr="00C7737B">
        <w:rPr>
          <w:rFonts w:ascii="Times New Roman" w:hAnsi="Times New Roman"/>
          <w:color w:val="0D0D0D"/>
          <w:sz w:val="24"/>
          <w:szCs w:val="24"/>
        </w:rPr>
        <w:t xml:space="preserve"> с особенностями в развитии в зависимости от их причин.</w:t>
      </w:r>
    </w:p>
    <w:p w:rsidR="005D7491" w:rsidRPr="00C7737B" w:rsidRDefault="005D7491" w:rsidP="00074FE9">
      <w:pPr>
        <w:numPr>
          <w:ilvl w:val="0"/>
          <w:numId w:val="4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C7737B">
        <w:rPr>
          <w:rFonts w:ascii="Times New Roman" w:hAnsi="Times New Roman"/>
          <w:color w:val="0D0D0D"/>
          <w:sz w:val="24"/>
          <w:szCs w:val="24"/>
        </w:rPr>
        <w:t>Консультация родителей о способах помощи ребенку (в том числе выполнение психологом социально-диспетчерской функции – по решению ППк ДОО).</w:t>
      </w:r>
    </w:p>
    <w:p w:rsidR="007B23DD" w:rsidRPr="00C7737B" w:rsidRDefault="005D7491" w:rsidP="00074FE9">
      <w:pPr>
        <w:spacing w:line="240" w:lineRule="auto"/>
        <w:ind w:firstLine="709"/>
        <w:jc w:val="both"/>
        <w:rPr>
          <w:rFonts w:ascii="Times New Roman" w:hAnsi="Times New Roman"/>
          <w:b/>
          <w:i/>
          <w:color w:val="0D0D0D"/>
          <w:sz w:val="24"/>
          <w:szCs w:val="24"/>
        </w:rPr>
      </w:pPr>
      <w:r w:rsidRPr="00C7737B">
        <w:rPr>
          <w:rFonts w:ascii="Times New Roman" w:hAnsi="Times New Roman"/>
          <w:b/>
          <w:i/>
          <w:color w:val="0D0D0D"/>
          <w:sz w:val="24"/>
          <w:szCs w:val="24"/>
        </w:rPr>
        <w:t>Результат: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89"/>
        <w:gridCol w:w="1985"/>
        <w:gridCol w:w="4375"/>
      </w:tblGrid>
      <w:tr w:rsidR="005D7491" w:rsidRPr="00C7737B" w:rsidTr="00074FE9"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Форма предоставления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Адресат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Рекомендации по дальнейшей работе</w:t>
            </w:r>
          </w:p>
        </w:tc>
      </w:tr>
      <w:tr w:rsidR="005D7491" w:rsidRPr="00C7737B" w:rsidTr="00074FE9"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Устный отчет о ходе коррекционной работы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Организационное сопровождение развивающе-коррекционного процесса</w:t>
            </w:r>
          </w:p>
        </w:tc>
      </w:tr>
      <w:tr w:rsidR="005D7491" w:rsidRPr="00C7737B" w:rsidTr="00074FE9"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Представление-характеристика на ППк (ПМПК)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Председатель ППк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Организация развивающе-коррекционной работы</w:t>
            </w:r>
          </w:p>
        </w:tc>
      </w:tr>
      <w:tr w:rsidR="005D7491" w:rsidRPr="00C7737B" w:rsidTr="00074FE9"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Лист промежуточного наблюдения и заключение по результатам итоговой диагностики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Председатель ПМПк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B23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Решение об изменениях содержания и организации развивающе-коррекционной работы.</w:t>
            </w:r>
          </w:p>
        </w:tc>
      </w:tr>
      <w:tr w:rsidR="005D7491" w:rsidRPr="00C7737B" w:rsidTr="00074FE9"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Индивидуальное консультирование по результатам углубленной диагностики (до ППк)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Родители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074FE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Выбор образовательного маршрута (внутри и вне ДОО).</w:t>
            </w:r>
          </w:p>
          <w:p w:rsidR="005D7491" w:rsidRPr="00C7737B" w:rsidRDefault="005D7491" w:rsidP="00074FE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Консультация у специалистов.</w:t>
            </w:r>
          </w:p>
        </w:tc>
      </w:tr>
    </w:tbl>
    <w:p w:rsidR="005D7491" w:rsidRPr="00C7737B" w:rsidRDefault="005D7491" w:rsidP="00074F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По результатам психологического скрининга и углубленной диагностики проводят развивающе-коррекционную работу. Реализация развивающе-коррекционной работы предполагает ведение следующей документации:</w:t>
      </w:r>
    </w:p>
    <w:p w:rsidR="005D7491" w:rsidRPr="00C7737B" w:rsidRDefault="005D7491" w:rsidP="00074FE9">
      <w:pPr>
        <w:numPr>
          <w:ilvl w:val="0"/>
          <w:numId w:val="31"/>
        </w:num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программа развивающе-коррекционной работы;</w:t>
      </w:r>
    </w:p>
    <w:p w:rsidR="005D7491" w:rsidRPr="00C7737B" w:rsidRDefault="005D7491" w:rsidP="00074FE9">
      <w:pPr>
        <w:numPr>
          <w:ilvl w:val="0"/>
          <w:numId w:val="31"/>
        </w:num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график проведения развивающе-коррекционной работы с детьми;</w:t>
      </w:r>
    </w:p>
    <w:p w:rsidR="005D7491" w:rsidRPr="00C7737B" w:rsidRDefault="005D7491" w:rsidP="00074FE9">
      <w:pPr>
        <w:numPr>
          <w:ilvl w:val="0"/>
          <w:numId w:val="31"/>
        </w:num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журналы учета групповой и индивидуальной работы.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7737B">
        <w:rPr>
          <w:rFonts w:ascii="Times New Roman" w:hAnsi="Times New Roman"/>
          <w:bCs/>
          <w:sz w:val="24"/>
          <w:szCs w:val="24"/>
        </w:rPr>
        <w:t xml:space="preserve">В настоящее время отсутствуют нормативно зафиксированные требования к оформлению </w:t>
      </w:r>
      <w:r w:rsidRPr="00C7737B">
        <w:rPr>
          <w:rFonts w:ascii="Times New Roman" w:hAnsi="Times New Roman"/>
          <w:sz w:val="24"/>
          <w:szCs w:val="24"/>
        </w:rPr>
        <w:t>развивающе-коррекционной программы работы педагога-психолога. Общепринятой является следующая структура программы: титульный лист, п</w:t>
      </w:r>
      <w:r w:rsidRPr="00C7737B">
        <w:rPr>
          <w:rFonts w:ascii="Times New Roman" w:hAnsi="Times New Roman"/>
          <w:bCs/>
          <w:sz w:val="24"/>
          <w:szCs w:val="24"/>
        </w:rPr>
        <w:t xml:space="preserve">ояснительная записка, содержание </w:t>
      </w:r>
      <w:r w:rsidR="007B23DD" w:rsidRPr="00C7737B">
        <w:rPr>
          <w:rFonts w:ascii="Times New Roman" w:hAnsi="Times New Roman"/>
          <w:bCs/>
          <w:sz w:val="24"/>
          <w:szCs w:val="24"/>
        </w:rPr>
        <w:br/>
      </w:r>
      <w:r w:rsidRPr="00C7737B">
        <w:rPr>
          <w:rFonts w:ascii="Times New Roman" w:hAnsi="Times New Roman"/>
          <w:bCs/>
          <w:sz w:val="24"/>
          <w:szCs w:val="24"/>
        </w:rPr>
        <w:t>и организация работы, план работы, список литературы. При необходимости можно добавить раздел «Приложения».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7737B">
        <w:rPr>
          <w:rFonts w:ascii="Times New Roman" w:hAnsi="Times New Roman"/>
          <w:bCs/>
          <w:sz w:val="24"/>
          <w:szCs w:val="24"/>
        </w:rPr>
        <w:t xml:space="preserve">В Приложении 5 приведены примеры оформления титульного листа программы, графика проведения </w:t>
      </w:r>
      <w:r w:rsidRPr="00C7737B">
        <w:rPr>
          <w:rFonts w:ascii="Times New Roman" w:hAnsi="Times New Roman"/>
          <w:sz w:val="24"/>
          <w:szCs w:val="24"/>
        </w:rPr>
        <w:t>развивающе-коррекционной работы с детьми и журнала учета этого вида работы</w:t>
      </w:r>
      <w:r w:rsidRPr="00C7737B">
        <w:rPr>
          <w:rFonts w:ascii="Times New Roman" w:hAnsi="Times New Roman"/>
          <w:bCs/>
          <w:sz w:val="24"/>
          <w:szCs w:val="24"/>
        </w:rPr>
        <w:t>.</w:t>
      </w:r>
    </w:p>
    <w:p w:rsidR="005D7491" w:rsidRPr="00C7737B" w:rsidRDefault="005D7491" w:rsidP="00074FE9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C7737B">
        <w:rPr>
          <w:rFonts w:ascii="Times New Roman" w:hAnsi="Times New Roman"/>
          <w:bCs/>
          <w:sz w:val="24"/>
          <w:szCs w:val="24"/>
        </w:rPr>
        <w:t>В конце учебного года проводят анализ развивающе-коррекционной работы с детьми, результаты включают в годовой аналитический отчет и статистическую справку.</w:t>
      </w:r>
    </w:p>
    <w:p w:rsidR="005D7491" w:rsidRPr="00C7737B" w:rsidRDefault="005D7491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Приложение 3</w:t>
      </w:r>
      <w:r w:rsidR="00C07685" w:rsidRPr="00C7737B">
        <w:rPr>
          <w:rFonts w:ascii="Times New Roman" w:hAnsi="Times New Roman"/>
          <w:b/>
          <w:sz w:val="24"/>
          <w:szCs w:val="24"/>
        </w:rPr>
        <w:t>.</w:t>
      </w:r>
    </w:p>
    <w:p w:rsidR="005D7491" w:rsidRPr="00C7737B" w:rsidRDefault="005D7491" w:rsidP="00C076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Рекомендуемый психодиагностический инструментарий</w:t>
      </w:r>
      <w:r w:rsidR="00C07685" w:rsidRPr="00C7737B">
        <w:rPr>
          <w:rFonts w:ascii="Times New Roman" w:hAnsi="Times New Roman"/>
          <w:sz w:val="24"/>
          <w:szCs w:val="24"/>
        </w:rPr>
        <w:t>.</w:t>
      </w:r>
    </w:p>
    <w:p w:rsidR="009C0E09" w:rsidRPr="00C7737B" w:rsidRDefault="009C0E09" w:rsidP="009C0E09">
      <w:pPr>
        <w:suppressAutoHyphens w:val="0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65"/>
        <w:gridCol w:w="6847"/>
      </w:tblGrid>
      <w:tr w:rsidR="009C0E09" w:rsidRPr="00C7737B" w:rsidTr="007B23DD">
        <w:tc>
          <w:tcPr>
            <w:tcW w:w="3085" w:type="dxa"/>
            <w:vAlign w:val="center"/>
          </w:tcPr>
          <w:p w:rsidR="009C0E09" w:rsidRPr="00C7737B" w:rsidRDefault="009C0E09" w:rsidP="007B23DD">
            <w:pPr>
              <w:suppressAutoHyphens w:val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Направление диагностического исследования</w:t>
            </w:r>
          </w:p>
        </w:tc>
        <w:tc>
          <w:tcPr>
            <w:tcW w:w="6946" w:type="dxa"/>
            <w:vAlign w:val="center"/>
          </w:tcPr>
          <w:p w:rsidR="009C0E09" w:rsidRPr="00C7737B" w:rsidRDefault="009C0E09" w:rsidP="007B23DD">
            <w:pPr>
              <w:suppressAutoHyphens w:val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Диагностический инструментарий</w:t>
            </w:r>
          </w:p>
        </w:tc>
      </w:tr>
      <w:tr w:rsidR="009C0E09" w:rsidRPr="00C7737B" w:rsidTr="007B23DD">
        <w:tc>
          <w:tcPr>
            <w:tcW w:w="3085" w:type="dxa"/>
            <w:vAlign w:val="center"/>
          </w:tcPr>
          <w:p w:rsidR="009C0E09" w:rsidRPr="00C7737B" w:rsidRDefault="009C0E09" w:rsidP="007B23DD">
            <w:pPr>
              <w:suppressAutoHyphens w:val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Сопровождение адаптации к ДОО</w:t>
            </w:r>
          </w:p>
        </w:tc>
        <w:tc>
          <w:tcPr>
            <w:tcW w:w="6946" w:type="dxa"/>
            <w:vAlign w:val="center"/>
          </w:tcPr>
          <w:p w:rsidR="009C0E09" w:rsidRPr="00C7737B" w:rsidRDefault="009C0E09" w:rsidP="007B23D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Анкета для родителей (Диагностика в детском саду. Под ред. Е.А.Ничипорюк и Г.Д.Посевиной – Ростов-н/Д: «Феникс», 2003. С.46-48)</w:t>
            </w:r>
          </w:p>
        </w:tc>
      </w:tr>
      <w:tr w:rsidR="009C0E09" w:rsidRPr="00C7737B" w:rsidTr="007B23DD">
        <w:trPr>
          <w:trHeight w:val="426"/>
        </w:trPr>
        <w:tc>
          <w:tcPr>
            <w:tcW w:w="10031" w:type="dxa"/>
            <w:gridSpan w:val="2"/>
            <w:vAlign w:val="center"/>
          </w:tcPr>
          <w:p w:rsidR="009C0E09" w:rsidRPr="00C7737B" w:rsidRDefault="009C0E09" w:rsidP="007B23DD">
            <w:pPr>
              <w:suppressAutoHyphens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Психологический скрининг</w:t>
            </w:r>
          </w:p>
        </w:tc>
      </w:tr>
      <w:tr w:rsidR="009C0E09" w:rsidRPr="00C7737B" w:rsidTr="007B23DD">
        <w:trPr>
          <w:trHeight w:val="426"/>
        </w:trPr>
        <w:tc>
          <w:tcPr>
            <w:tcW w:w="3085" w:type="dxa"/>
            <w:vAlign w:val="center"/>
          </w:tcPr>
          <w:p w:rsidR="009C0E09" w:rsidRPr="00C7737B" w:rsidRDefault="009C0E09" w:rsidP="007B23DD">
            <w:pPr>
              <w:suppressAutoHyphens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младшая группа</w:t>
            </w:r>
          </w:p>
        </w:tc>
        <w:tc>
          <w:tcPr>
            <w:tcW w:w="6946" w:type="dxa"/>
            <w:vAlign w:val="center"/>
          </w:tcPr>
          <w:p w:rsidR="009C0E09" w:rsidRPr="00C7737B" w:rsidRDefault="009C0E09" w:rsidP="007B23D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«Коробка форм» «Пирамидка» (Диагностика в детском саду. Под ред. Е.А.Ничипорюк, Г.Д.Посевиной. Ростов-на-Дону, Феникс. изд.2-е, 2003.с.87,88.)</w:t>
            </w:r>
          </w:p>
        </w:tc>
      </w:tr>
      <w:tr w:rsidR="009C0E09" w:rsidRPr="00C7737B" w:rsidTr="007B23DD">
        <w:tc>
          <w:tcPr>
            <w:tcW w:w="3085" w:type="dxa"/>
            <w:vAlign w:val="center"/>
          </w:tcPr>
          <w:p w:rsidR="009C0E09" w:rsidRPr="00C7737B" w:rsidRDefault="009C0E09" w:rsidP="007B23DD">
            <w:pPr>
              <w:suppressAutoHyphens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младшая группа</w:t>
            </w:r>
          </w:p>
        </w:tc>
        <w:tc>
          <w:tcPr>
            <w:tcW w:w="6946" w:type="dxa"/>
            <w:vAlign w:val="center"/>
          </w:tcPr>
          <w:p w:rsidR="009C0E09" w:rsidRPr="00C7737B" w:rsidRDefault="009C0E09" w:rsidP="007B23DD">
            <w:pPr>
              <w:suppressLineNumbers/>
              <w:snapToGri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 w:cs="Times New Roman"/>
                <w:sz w:val="24"/>
                <w:szCs w:val="24"/>
              </w:rPr>
              <w:t>Разрезные картинки (Диагностика в детском саду.</w:t>
            </w:r>
          </w:p>
          <w:p w:rsidR="009C0E09" w:rsidRPr="00C7737B" w:rsidRDefault="009C0E09" w:rsidP="007B23DD">
            <w:pPr>
              <w:suppressLineNumbers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 w:cs="Times New Roman"/>
                <w:sz w:val="24"/>
                <w:szCs w:val="24"/>
              </w:rPr>
              <w:t>Под ред. Е.А.Ничипорюк, Г.Д.Посевиной.</w:t>
            </w:r>
          </w:p>
          <w:p w:rsidR="009C0E09" w:rsidRPr="00C7737B" w:rsidRDefault="009C0E09" w:rsidP="007B23D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Ростов-на-Дону, Феникс.2003.С.90.)</w:t>
            </w:r>
          </w:p>
        </w:tc>
      </w:tr>
      <w:tr w:rsidR="009C0E09" w:rsidRPr="00C7737B" w:rsidTr="007B23DD">
        <w:tc>
          <w:tcPr>
            <w:tcW w:w="3085" w:type="dxa"/>
            <w:vAlign w:val="center"/>
          </w:tcPr>
          <w:p w:rsidR="009C0E09" w:rsidRPr="00C7737B" w:rsidRDefault="009C0E09" w:rsidP="007B23DD">
            <w:pPr>
              <w:suppressAutoHyphens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Средняя группа</w:t>
            </w:r>
          </w:p>
        </w:tc>
        <w:tc>
          <w:tcPr>
            <w:tcW w:w="6946" w:type="dxa"/>
            <w:vAlign w:val="center"/>
          </w:tcPr>
          <w:p w:rsidR="009C0E09" w:rsidRPr="00C7737B" w:rsidRDefault="009C0E09" w:rsidP="007B23D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Исключение лишнего (Диагностика в детском саду.Под ред. Е.А.Ничипорюк, Г.Д.Посевиной. Ростов-на-Дону, Феникс. изд.2-е, 2003. С.87-88.)</w:t>
            </w:r>
          </w:p>
          <w:p w:rsidR="009C0E09" w:rsidRPr="00C7737B" w:rsidRDefault="009C0E09" w:rsidP="007B23D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Дорисовывание фигур (Диагностика в детском саду.Под ред. Е.А.Ничипорюк, Г.Д.Посевиной. Ростов-на-Дону, Феникс. изд.2-е, 2003. С.90-94.)</w:t>
            </w:r>
          </w:p>
        </w:tc>
      </w:tr>
      <w:tr w:rsidR="009C0E09" w:rsidRPr="00C7737B" w:rsidTr="007B23DD">
        <w:tc>
          <w:tcPr>
            <w:tcW w:w="3085" w:type="dxa"/>
            <w:vAlign w:val="center"/>
          </w:tcPr>
          <w:p w:rsidR="009C0E09" w:rsidRPr="00C7737B" w:rsidRDefault="009C0E09" w:rsidP="007B23DD">
            <w:pPr>
              <w:suppressAutoHyphens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Старшая и подготовительная группы</w:t>
            </w:r>
          </w:p>
        </w:tc>
        <w:tc>
          <w:tcPr>
            <w:tcW w:w="6946" w:type="dxa"/>
            <w:vAlign w:val="center"/>
          </w:tcPr>
          <w:p w:rsidR="009C0E09" w:rsidRPr="00C7737B" w:rsidRDefault="009C0E09" w:rsidP="007B23D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Графический диктант (разработан Д.Б.Элькониным) (Рогов Е.И. Настольная книга практического психолога в образовании: Учебное пособие.-М.:ВЛАДОС, 1995.-529 с.)</w:t>
            </w:r>
          </w:p>
          <w:p w:rsidR="009C0E09" w:rsidRPr="00C7737B" w:rsidRDefault="009C0E09" w:rsidP="007B23D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Последовательные картинки (по Н.А.Бернштейну) (Земцова Л.И.,</w:t>
            </w:r>
            <w:r w:rsidR="00747770"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Сушкова Е.Ю. Определение готовности к школьному обучению. Учебная деятельность школьников.</w:t>
            </w:r>
            <w:r w:rsidR="00747770"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47770"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sym w:font="Symbol" w:char="F02D"/>
            </w:r>
            <w:r w:rsidR="00747770"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М.:</w:t>
            </w:r>
            <w:r w:rsidR="00747770"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НИИ школ МНО РСФСР, 1988.-С.7-10.)</w:t>
            </w:r>
          </w:p>
          <w:p w:rsidR="009C0E09" w:rsidRPr="00C7737B" w:rsidRDefault="009C0E09" w:rsidP="007B23D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Методика Керна-Иерасека «Тест школьной зрелости» (Гуткина Н.И. Психологическая готовность к школе. М.1993.- С.67-70)</w:t>
            </w:r>
          </w:p>
        </w:tc>
      </w:tr>
      <w:tr w:rsidR="009C0E09" w:rsidRPr="00C7737B" w:rsidTr="007B23DD">
        <w:tc>
          <w:tcPr>
            <w:tcW w:w="3085" w:type="dxa"/>
            <w:vAlign w:val="center"/>
          </w:tcPr>
          <w:p w:rsidR="009C0E09" w:rsidRPr="00C7737B" w:rsidRDefault="009C0E09" w:rsidP="007B23DD">
            <w:pPr>
              <w:suppressAutoHyphens w:val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Углубленная диагностика при подготовке к ППк</w:t>
            </w:r>
          </w:p>
        </w:tc>
        <w:tc>
          <w:tcPr>
            <w:tcW w:w="6946" w:type="dxa"/>
            <w:vAlign w:val="center"/>
          </w:tcPr>
          <w:p w:rsidR="009C0E09" w:rsidRPr="00C7737B" w:rsidRDefault="009C0E09" w:rsidP="007B23DD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«Предметная классификация», «Исключение неподходящего предмета», «Кубики Кооса», «Последовательность событий», «Опосредованное запоминание по Леонтьеву», «Пиктограмма» и др. (Левченко И. Ю., Забрамная С.Д., Добровольская Т. А. и др. Психолого-педагогическая диагностика. – М., Издательский центр «Академия», 2003. 320 с.)</w:t>
            </w:r>
          </w:p>
        </w:tc>
      </w:tr>
    </w:tbl>
    <w:p w:rsidR="007B23DD" w:rsidRPr="00C7737B" w:rsidRDefault="007B23DD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В 2022 году планируется публикация результатов популяционного исследования возрастных особенностей психического развития детей дошкольного возраста, проводимое под эгидой Министерства просвещения Российской Федерации. Опубликованный комплекс психодиагностического инструментария будет отвечать требованиям надежности и валидности.</w:t>
      </w:r>
    </w:p>
    <w:p w:rsidR="00E1547A" w:rsidRPr="00C7737B" w:rsidRDefault="005D7491" w:rsidP="007B2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В настоящее время информация о рестандартизации, надежности и валидности опубликованных диагностических методов для работы с детьми раннего и дошкольного возрастов в большинстве случаев отсутствует.</w:t>
      </w:r>
    </w:p>
    <w:p w:rsidR="007B23DD" w:rsidRPr="00C7737B" w:rsidRDefault="007B23DD" w:rsidP="007B2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FE9" w:rsidRPr="00C7737B" w:rsidRDefault="00074FE9" w:rsidP="007B2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FE9" w:rsidRPr="00C7737B" w:rsidRDefault="00074FE9" w:rsidP="007B2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FE9" w:rsidRPr="00C7737B" w:rsidRDefault="00074FE9" w:rsidP="007B2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FE9" w:rsidRPr="00C7737B" w:rsidRDefault="00074FE9" w:rsidP="007B2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FE9" w:rsidRPr="00C7737B" w:rsidRDefault="00074FE9" w:rsidP="007B2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FE9" w:rsidRPr="00C7737B" w:rsidRDefault="00074FE9" w:rsidP="007B2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Приложение 4</w:t>
      </w:r>
      <w:r w:rsidR="00C07685" w:rsidRPr="00C7737B">
        <w:rPr>
          <w:rFonts w:ascii="Times New Roman" w:hAnsi="Times New Roman"/>
          <w:b/>
          <w:sz w:val="24"/>
          <w:szCs w:val="24"/>
        </w:rPr>
        <w:t>.</w:t>
      </w:r>
    </w:p>
    <w:p w:rsidR="00074FE9" w:rsidRPr="00C7737B" w:rsidRDefault="00074FE9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5D7491" w:rsidRPr="00C7737B" w:rsidRDefault="005D7491" w:rsidP="00C076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Перечень рекомендуемых психолого-педагогических программ</w:t>
      </w:r>
    </w:p>
    <w:p w:rsidR="00C07685" w:rsidRPr="00C7737B" w:rsidRDefault="00C07685" w:rsidP="00C0768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</w:p>
    <w:p w:rsidR="00C07685" w:rsidRPr="00C7737B" w:rsidRDefault="00C07685" w:rsidP="00C0768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C7737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Программы, включенные в список, являются лауреатами Всероссийского конкурса лучших психолого-педагогических программ и технологий в образовательной среде </w:t>
      </w:r>
      <w:r w:rsidR="00713B93" w:rsidRPr="00C7737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br/>
      </w:r>
      <w:r w:rsidRPr="00C7737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(2018 - 2020 г.). Тексты программ размещены на сайте Федерации психологов образования России. Программы могут быть использованы для реализации развивающе-коррекционного направления деятельности, а также в качестве ориентира при разработке авторских программ самим педагогом-психологом ДОО.</w:t>
      </w:r>
    </w:p>
    <w:p w:rsidR="00C07685" w:rsidRPr="00C7737B" w:rsidRDefault="00C07685" w:rsidP="00C0768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C7737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Перечень программ является ориентировочным, т.е. не требует обязательной реализации име</w:t>
      </w:r>
      <w:r w:rsidR="005670B7" w:rsidRPr="00C7737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нно включенных в него программ </w:t>
      </w:r>
      <w:r w:rsidRPr="00C7737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и не ограничивает педагога-психолога в выборе программ других авторов или в разработке авторских программ. В то</w:t>
      </w:r>
      <w:r w:rsidR="005670B7" w:rsidRPr="00C7737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C7737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же время научная обоснованность</w:t>
      </w:r>
      <w:r w:rsidR="00713B93" w:rsidRPr="00C7737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br/>
      </w:r>
      <w:r w:rsidRPr="00C7737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и практическая эффективность рекомендуемых программ подтверждены грифом ФПО России.</w:t>
      </w:r>
    </w:p>
    <w:p w:rsidR="005670B7" w:rsidRPr="00C7737B" w:rsidRDefault="005670B7" w:rsidP="00C0768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2"/>
        <w:gridCol w:w="6581"/>
        <w:gridCol w:w="2799"/>
      </w:tblGrid>
      <w:tr w:rsidR="00C07685" w:rsidRPr="00C7737B" w:rsidTr="00C07685">
        <w:tc>
          <w:tcPr>
            <w:tcW w:w="534" w:type="dxa"/>
          </w:tcPr>
          <w:p w:rsidR="00C07685" w:rsidRPr="00C7737B" w:rsidRDefault="00C07685" w:rsidP="00C07685">
            <w:pPr>
              <w:suppressAutoHyphens w:val="0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662" w:type="dxa"/>
          </w:tcPr>
          <w:p w:rsidR="00C07685" w:rsidRPr="00C7737B" w:rsidRDefault="00C07685" w:rsidP="00C07685">
            <w:pPr>
              <w:suppressAutoHyphens w:val="0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Название программы</w:t>
            </w:r>
          </w:p>
        </w:tc>
        <w:tc>
          <w:tcPr>
            <w:tcW w:w="2800" w:type="dxa"/>
          </w:tcPr>
          <w:p w:rsidR="00C07685" w:rsidRPr="00C7737B" w:rsidRDefault="00C07685" w:rsidP="00C07685">
            <w:pPr>
              <w:suppressAutoHyphens w:val="0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Ссылка на источник</w:t>
            </w:r>
          </w:p>
        </w:tc>
      </w:tr>
      <w:tr w:rsidR="00C07685" w:rsidRPr="00C7737B" w:rsidTr="00C07685">
        <w:tc>
          <w:tcPr>
            <w:tcW w:w="534" w:type="dxa"/>
          </w:tcPr>
          <w:p w:rsidR="00C07685" w:rsidRPr="00C7737B" w:rsidRDefault="00C07685" w:rsidP="00C07685">
            <w:pPr>
              <w:numPr>
                <w:ilvl w:val="0"/>
                <w:numId w:val="36"/>
              </w:numPr>
              <w:suppressAutoHyphens w:val="0"/>
              <w:ind w:left="0" w:firstLine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</w:tcPr>
          <w:p w:rsidR="00C07685" w:rsidRPr="00C7737B" w:rsidRDefault="00C07685" w:rsidP="00C07685">
            <w:pPr>
              <w:suppressAutoHyphens w:val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Вместе с мамой в детский сад</w:t>
            </w:r>
          </w:p>
        </w:tc>
        <w:tc>
          <w:tcPr>
            <w:tcW w:w="2800" w:type="dxa"/>
          </w:tcPr>
          <w:p w:rsidR="00C07685" w:rsidRPr="00C7737B" w:rsidRDefault="00AD3AD5" w:rsidP="00C07685">
            <w:pPr>
              <w:suppressAutoHyphens w:val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hyperlink r:id="rId7" w:history="1">
              <w:r w:rsidR="00C07685" w:rsidRPr="00C7737B">
                <w:rPr>
                  <w:rFonts w:ascii="Times New Roman" w:eastAsiaTheme="minorHAnsi" w:hAnsi="Times New Roman" w:cs="Times New Roman"/>
                  <w:color w:val="000000" w:themeColor="text1"/>
                  <w:sz w:val="24"/>
                  <w:szCs w:val="24"/>
                  <w:u w:val="single"/>
                  <w:lang w:eastAsia="en-US"/>
                </w:rPr>
                <w:t>https://rospsy.ru/node/343</w:t>
              </w:r>
            </w:hyperlink>
          </w:p>
        </w:tc>
      </w:tr>
      <w:tr w:rsidR="00C07685" w:rsidRPr="00C7737B" w:rsidTr="00C07685">
        <w:tc>
          <w:tcPr>
            <w:tcW w:w="534" w:type="dxa"/>
          </w:tcPr>
          <w:p w:rsidR="00C07685" w:rsidRPr="00C7737B" w:rsidRDefault="00C07685" w:rsidP="00C07685">
            <w:pPr>
              <w:numPr>
                <w:ilvl w:val="0"/>
                <w:numId w:val="36"/>
              </w:numPr>
              <w:suppressAutoHyphens w:val="0"/>
              <w:ind w:left="0" w:firstLine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</w:tcPr>
          <w:p w:rsidR="00C07685" w:rsidRPr="00C7737B" w:rsidRDefault="00C07685" w:rsidP="00C07685">
            <w:pPr>
              <w:suppressAutoHyphens w:val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Профилактическая психолого-педагогическая программа "Мама всегда рядом!"</w:t>
            </w:r>
          </w:p>
        </w:tc>
        <w:tc>
          <w:tcPr>
            <w:tcW w:w="2800" w:type="dxa"/>
          </w:tcPr>
          <w:p w:rsidR="00C07685" w:rsidRPr="00C7737B" w:rsidRDefault="00AD3AD5" w:rsidP="00C07685">
            <w:pPr>
              <w:suppressAutoHyphens w:val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hyperlink r:id="rId8" w:history="1">
              <w:r w:rsidR="00C07685" w:rsidRPr="00C7737B">
                <w:rPr>
                  <w:rFonts w:ascii="Times New Roman" w:eastAsiaTheme="minorHAnsi" w:hAnsi="Times New Roman" w:cs="Times New Roman"/>
                  <w:color w:val="000000" w:themeColor="text1"/>
                  <w:sz w:val="24"/>
                  <w:szCs w:val="24"/>
                  <w:u w:val="single"/>
                  <w:lang w:eastAsia="en-US"/>
                </w:rPr>
                <w:t>https://rospsy.ru/node/95</w:t>
              </w:r>
            </w:hyperlink>
          </w:p>
        </w:tc>
      </w:tr>
      <w:tr w:rsidR="00C07685" w:rsidRPr="00C7737B" w:rsidTr="00C07685">
        <w:tc>
          <w:tcPr>
            <w:tcW w:w="534" w:type="dxa"/>
          </w:tcPr>
          <w:p w:rsidR="00C07685" w:rsidRPr="00C7737B" w:rsidRDefault="00C07685" w:rsidP="00C07685">
            <w:pPr>
              <w:numPr>
                <w:ilvl w:val="0"/>
                <w:numId w:val="36"/>
              </w:numPr>
              <w:suppressAutoHyphens w:val="0"/>
              <w:ind w:left="0" w:firstLine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</w:tcPr>
          <w:p w:rsidR="00C07685" w:rsidRPr="00C7737B" w:rsidRDefault="00C07685" w:rsidP="00C07685">
            <w:pPr>
              <w:shd w:val="clear" w:color="auto" w:fill="FFFFFF"/>
              <w:suppressAutoHyphens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C7737B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  <w:t>Развитие чувства собственной уникальности и самоценности дошкольника "Фиолетовый Утенок"</w:t>
            </w:r>
          </w:p>
        </w:tc>
        <w:tc>
          <w:tcPr>
            <w:tcW w:w="2800" w:type="dxa"/>
          </w:tcPr>
          <w:p w:rsidR="00C07685" w:rsidRPr="00C7737B" w:rsidRDefault="00AD3AD5" w:rsidP="00C07685">
            <w:pPr>
              <w:suppressAutoHyphens w:val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hyperlink r:id="rId9" w:history="1">
              <w:r w:rsidR="00C07685" w:rsidRPr="00C7737B">
                <w:rPr>
                  <w:rFonts w:ascii="Times New Roman" w:eastAsiaTheme="minorHAnsi" w:hAnsi="Times New Roman" w:cs="Times New Roman"/>
                  <w:color w:val="000000" w:themeColor="text1"/>
                  <w:sz w:val="24"/>
                  <w:szCs w:val="24"/>
                  <w:u w:val="single"/>
                  <w:lang w:eastAsia="en-US"/>
                </w:rPr>
                <w:t>https://rospsy.ru/node/111</w:t>
              </w:r>
            </w:hyperlink>
          </w:p>
        </w:tc>
      </w:tr>
      <w:tr w:rsidR="00C07685" w:rsidRPr="00C7737B" w:rsidTr="00C07685">
        <w:tc>
          <w:tcPr>
            <w:tcW w:w="534" w:type="dxa"/>
          </w:tcPr>
          <w:p w:rsidR="00C07685" w:rsidRPr="00C7737B" w:rsidRDefault="00C07685" w:rsidP="00C07685">
            <w:pPr>
              <w:numPr>
                <w:ilvl w:val="0"/>
                <w:numId w:val="36"/>
              </w:numPr>
              <w:suppressAutoHyphens w:val="0"/>
              <w:ind w:left="0" w:firstLine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</w:tcPr>
          <w:p w:rsidR="00C07685" w:rsidRPr="00C7737B" w:rsidRDefault="00C07685" w:rsidP="00C07685">
            <w:pPr>
              <w:suppressAutoHyphens w:val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Психолого-педагогическая программа социально-личностного развития детей старшего дошкольного возраста (5-7 лет) "Азбука успеха"</w:t>
            </w:r>
          </w:p>
        </w:tc>
        <w:tc>
          <w:tcPr>
            <w:tcW w:w="2800" w:type="dxa"/>
          </w:tcPr>
          <w:p w:rsidR="00C07685" w:rsidRPr="00C7737B" w:rsidRDefault="00AD3AD5" w:rsidP="00C07685">
            <w:pPr>
              <w:suppressAutoHyphens w:val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hyperlink r:id="rId10" w:history="1">
              <w:r w:rsidR="00C07685" w:rsidRPr="00C7737B">
                <w:rPr>
                  <w:rFonts w:ascii="Times New Roman" w:eastAsiaTheme="minorHAnsi" w:hAnsi="Times New Roman" w:cs="Times New Roman"/>
                  <w:color w:val="000000" w:themeColor="text1"/>
                  <w:sz w:val="24"/>
                  <w:szCs w:val="24"/>
                  <w:u w:val="single"/>
                  <w:lang w:eastAsia="en-US"/>
                </w:rPr>
                <w:t>https://rospsy.ru/node/302</w:t>
              </w:r>
            </w:hyperlink>
          </w:p>
        </w:tc>
      </w:tr>
      <w:tr w:rsidR="00C07685" w:rsidRPr="00C7737B" w:rsidTr="00C07685">
        <w:tc>
          <w:tcPr>
            <w:tcW w:w="534" w:type="dxa"/>
          </w:tcPr>
          <w:p w:rsidR="00C07685" w:rsidRPr="00C7737B" w:rsidRDefault="00C07685" w:rsidP="00C07685">
            <w:pPr>
              <w:numPr>
                <w:ilvl w:val="0"/>
                <w:numId w:val="36"/>
              </w:numPr>
              <w:suppressAutoHyphens w:val="0"/>
              <w:ind w:left="0" w:firstLine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</w:tcPr>
          <w:p w:rsidR="00C07685" w:rsidRPr="00C7737B" w:rsidRDefault="00C07685" w:rsidP="00C07685">
            <w:pPr>
              <w:suppressAutoHyphens w:val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Развивающая психолого-педагогическая программа, направленная на формирование навыков сотрудничества и взаимодействия детей старшего дошкольного возраста 5-7 лет «Соты»</w:t>
            </w:r>
          </w:p>
        </w:tc>
        <w:tc>
          <w:tcPr>
            <w:tcW w:w="2800" w:type="dxa"/>
          </w:tcPr>
          <w:p w:rsidR="00C07685" w:rsidRPr="00C7737B" w:rsidRDefault="00AD3AD5" w:rsidP="00C07685">
            <w:pPr>
              <w:suppressAutoHyphens w:val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hyperlink r:id="rId11" w:history="1">
              <w:r w:rsidR="00C07685" w:rsidRPr="00C7737B">
                <w:rPr>
                  <w:rFonts w:ascii="Times New Roman" w:eastAsiaTheme="minorHAnsi" w:hAnsi="Times New Roman" w:cs="Times New Roman"/>
                  <w:color w:val="000000" w:themeColor="text1"/>
                  <w:sz w:val="24"/>
                  <w:szCs w:val="24"/>
                  <w:u w:val="single"/>
                  <w:lang w:eastAsia="en-US"/>
                </w:rPr>
                <w:t>https://rospsy.ru/node/691</w:t>
              </w:r>
            </w:hyperlink>
          </w:p>
        </w:tc>
      </w:tr>
      <w:tr w:rsidR="00C07685" w:rsidRPr="00C7737B" w:rsidTr="00C07685">
        <w:tc>
          <w:tcPr>
            <w:tcW w:w="534" w:type="dxa"/>
          </w:tcPr>
          <w:p w:rsidR="00C07685" w:rsidRPr="00C7737B" w:rsidRDefault="00C07685" w:rsidP="00C07685">
            <w:pPr>
              <w:numPr>
                <w:ilvl w:val="0"/>
                <w:numId w:val="36"/>
              </w:numPr>
              <w:suppressAutoHyphens w:val="0"/>
              <w:ind w:left="0" w:firstLine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</w:tcPr>
          <w:p w:rsidR="00C07685" w:rsidRPr="00C7737B" w:rsidRDefault="00C07685" w:rsidP="00C07685">
            <w:pPr>
              <w:suppressAutoHyphens w:val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Развивающая психолого-педагогическая программа по развитию эмоционального интеллекта детей среднего дошкольного возраста посредством песочной терапии "Песочное волшебство" </w:t>
            </w:r>
          </w:p>
        </w:tc>
        <w:tc>
          <w:tcPr>
            <w:tcW w:w="2800" w:type="dxa"/>
          </w:tcPr>
          <w:p w:rsidR="00C07685" w:rsidRPr="00C7737B" w:rsidRDefault="00AD3AD5" w:rsidP="00C07685">
            <w:pPr>
              <w:suppressAutoHyphens w:val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hyperlink r:id="rId12" w:history="1">
              <w:r w:rsidR="00C07685" w:rsidRPr="00C7737B">
                <w:rPr>
                  <w:rFonts w:ascii="Times New Roman" w:eastAsiaTheme="minorHAnsi" w:hAnsi="Times New Roman" w:cs="Times New Roman"/>
                  <w:color w:val="000000" w:themeColor="text1"/>
                  <w:sz w:val="24"/>
                  <w:szCs w:val="24"/>
                  <w:u w:val="single"/>
                  <w:lang w:eastAsia="en-US"/>
                </w:rPr>
                <w:t>https://rospsy.ru/node/98</w:t>
              </w:r>
            </w:hyperlink>
          </w:p>
        </w:tc>
      </w:tr>
      <w:tr w:rsidR="00C07685" w:rsidRPr="00C7737B" w:rsidTr="00C07685">
        <w:tc>
          <w:tcPr>
            <w:tcW w:w="534" w:type="dxa"/>
          </w:tcPr>
          <w:p w:rsidR="00C07685" w:rsidRPr="00C7737B" w:rsidRDefault="00C07685" w:rsidP="00C07685">
            <w:pPr>
              <w:numPr>
                <w:ilvl w:val="0"/>
                <w:numId w:val="36"/>
              </w:numPr>
              <w:suppressAutoHyphens w:val="0"/>
              <w:ind w:left="0" w:firstLine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</w:tcPr>
          <w:p w:rsidR="00C07685" w:rsidRPr="00C7737B" w:rsidRDefault="00C07685" w:rsidP="00C07685">
            <w:pPr>
              <w:suppressAutoHyphens w:val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Коррекционно-развивающая психолого-педагогическая программа по развитию самосознания и произвольности поведения детей старшего дошкольного возраста «Калейдоскоп исследований» </w:t>
            </w:r>
          </w:p>
        </w:tc>
        <w:tc>
          <w:tcPr>
            <w:tcW w:w="2800" w:type="dxa"/>
          </w:tcPr>
          <w:p w:rsidR="00C07685" w:rsidRPr="00C7737B" w:rsidRDefault="00AD3AD5" w:rsidP="00C07685">
            <w:pPr>
              <w:suppressAutoHyphens w:val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hyperlink r:id="rId13" w:history="1">
              <w:r w:rsidR="00C07685" w:rsidRPr="00C7737B">
                <w:rPr>
                  <w:rFonts w:ascii="Times New Roman" w:eastAsiaTheme="minorHAnsi" w:hAnsi="Times New Roman" w:cs="Times New Roman"/>
                  <w:color w:val="000000" w:themeColor="text1"/>
                  <w:sz w:val="24"/>
                  <w:szCs w:val="24"/>
                  <w:u w:val="single"/>
                  <w:lang w:eastAsia="en-US"/>
                </w:rPr>
                <w:t>https://rospsy.ru/node/93</w:t>
              </w:r>
            </w:hyperlink>
          </w:p>
        </w:tc>
      </w:tr>
      <w:tr w:rsidR="00C07685" w:rsidRPr="00C7737B" w:rsidTr="00C07685">
        <w:tc>
          <w:tcPr>
            <w:tcW w:w="534" w:type="dxa"/>
          </w:tcPr>
          <w:p w:rsidR="00C07685" w:rsidRPr="00C7737B" w:rsidRDefault="00C07685" w:rsidP="00C07685">
            <w:pPr>
              <w:numPr>
                <w:ilvl w:val="0"/>
                <w:numId w:val="36"/>
              </w:numPr>
              <w:suppressAutoHyphens w:val="0"/>
              <w:ind w:left="0" w:firstLine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</w:tcPr>
          <w:p w:rsidR="00C07685" w:rsidRPr="00C7737B" w:rsidRDefault="00C07685" w:rsidP="00C07685">
            <w:pPr>
              <w:suppressAutoHyphens w:val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7737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«Я буду слышать! Я буду понимать! Я буду общаться! Программа коррекционно-развивающей работы с детьми младшего дошкольного возраста в период реабилитации после КИ (кохлеарной имплантации) с использованием интерактивного оборудования»</w:t>
            </w:r>
          </w:p>
        </w:tc>
        <w:tc>
          <w:tcPr>
            <w:tcW w:w="2800" w:type="dxa"/>
          </w:tcPr>
          <w:p w:rsidR="00C07685" w:rsidRPr="00C7737B" w:rsidRDefault="00AD3AD5" w:rsidP="00C07685">
            <w:pPr>
              <w:suppressAutoHyphens w:val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hyperlink r:id="rId14" w:history="1">
              <w:r w:rsidR="00C07685" w:rsidRPr="00C7737B">
                <w:rPr>
                  <w:rFonts w:ascii="Times New Roman" w:eastAsiaTheme="minorHAnsi" w:hAnsi="Times New Roman" w:cs="Times New Roman"/>
                  <w:color w:val="000000" w:themeColor="text1"/>
                  <w:sz w:val="24"/>
                  <w:szCs w:val="24"/>
                  <w:u w:val="single"/>
                  <w:lang w:eastAsia="en-US"/>
                </w:rPr>
                <w:t>https://rospsy.ru/node/310</w:t>
              </w:r>
            </w:hyperlink>
          </w:p>
        </w:tc>
      </w:tr>
    </w:tbl>
    <w:p w:rsidR="00C07685" w:rsidRPr="00C7737B" w:rsidRDefault="00C07685" w:rsidP="00C0768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</w:p>
    <w:p w:rsidR="00713B93" w:rsidRPr="00C7737B" w:rsidRDefault="00713B93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713B93" w:rsidRPr="00C7737B" w:rsidRDefault="00713B93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713B93" w:rsidRPr="00C7737B" w:rsidRDefault="00713B93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713B93" w:rsidRPr="00C7737B" w:rsidRDefault="00713B93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713B93" w:rsidRPr="00C7737B" w:rsidRDefault="00713B93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713B93" w:rsidRPr="00C7737B" w:rsidRDefault="00713B93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713B93" w:rsidRPr="00C7737B" w:rsidRDefault="00713B93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713B93" w:rsidRPr="00C7737B" w:rsidRDefault="00713B93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074FE9" w:rsidRPr="00C7737B" w:rsidRDefault="00074FE9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074FE9" w:rsidRPr="00C7737B" w:rsidRDefault="00074FE9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Приложение 5</w:t>
      </w:r>
      <w:r w:rsidR="00C07685" w:rsidRPr="00C7737B">
        <w:rPr>
          <w:rFonts w:ascii="Times New Roman" w:hAnsi="Times New Roman"/>
          <w:b/>
          <w:sz w:val="24"/>
          <w:szCs w:val="24"/>
        </w:rPr>
        <w:t>.</w:t>
      </w:r>
    </w:p>
    <w:p w:rsidR="00C07685" w:rsidRPr="00C7737B" w:rsidRDefault="00C07685" w:rsidP="005D749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Примеры/ бланки рабочей документации педагога-психолога ДОО</w:t>
      </w:r>
      <w:r w:rsidR="00C07685" w:rsidRPr="00C7737B">
        <w:rPr>
          <w:rFonts w:ascii="Times New Roman" w:hAnsi="Times New Roman"/>
          <w:sz w:val="24"/>
          <w:szCs w:val="24"/>
        </w:rPr>
        <w:t>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Аналитическая справка по результатам психолого-педагогического сопровождения адаптации детей раннего возраста к условиям ДОУ № …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С **.** по **.**.20** было организовано психолого-педагогическое сопровождение процесса адаптации детей раннего возраста к условиям ДОУ с целью его оптимизации.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Данной работой было охвачено ** детей в возрасте от ** лет ** месяцев до ** лет **месяцев.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Для прогноза процесса адаптации, разработки рекомендаций и оценки эффективности системы психолого-педагогического сопровождения были использованы следующие методы: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1. </w:t>
      </w:r>
      <w:r w:rsidR="000E4C43" w:rsidRPr="00C7737B">
        <w:rPr>
          <w:rFonts w:ascii="Times New Roman" w:hAnsi="Times New Roman"/>
          <w:sz w:val="24"/>
          <w:szCs w:val="24"/>
        </w:rPr>
        <w:t>А</w:t>
      </w:r>
      <w:r w:rsidRPr="00C7737B">
        <w:rPr>
          <w:rFonts w:ascii="Times New Roman" w:hAnsi="Times New Roman"/>
          <w:sz w:val="24"/>
          <w:szCs w:val="24"/>
        </w:rPr>
        <w:t>нкетирование родителей (</w:t>
      </w:r>
      <w:r w:rsidRPr="00C7737B">
        <w:rPr>
          <w:rFonts w:ascii="Times New Roman" w:hAnsi="Times New Roman"/>
          <w:i/>
          <w:sz w:val="24"/>
          <w:szCs w:val="24"/>
        </w:rPr>
        <w:t>указать источник, например: Диагностика в детском саду. Под ред. Е.А.Ничипорюк и Г.Д.Посевиной – Ростов-н/Д: «Феникс», 2003. -С.46-48</w:t>
      </w:r>
      <w:r w:rsidRPr="00C7737B">
        <w:rPr>
          <w:rFonts w:ascii="Times New Roman" w:hAnsi="Times New Roman"/>
          <w:sz w:val="24"/>
          <w:szCs w:val="24"/>
        </w:rPr>
        <w:t>);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2. </w:t>
      </w:r>
      <w:r w:rsidR="000E4C43" w:rsidRPr="00C7737B">
        <w:rPr>
          <w:rFonts w:ascii="Times New Roman" w:hAnsi="Times New Roman"/>
          <w:sz w:val="24"/>
          <w:szCs w:val="24"/>
        </w:rPr>
        <w:t>Н</w:t>
      </w:r>
      <w:r w:rsidRPr="00C7737B">
        <w:rPr>
          <w:rFonts w:ascii="Times New Roman" w:hAnsi="Times New Roman"/>
          <w:sz w:val="24"/>
          <w:szCs w:val="24"/>
        </w:rPr>
        <w:t>блюдение за процессом адаптации (</w:t>
      </w:r>
      <w:r w:rsidRPr="00C7737B">
        <w:rPr>
          <w:rFonts w:ascii="Times New Roman" w:hAnsi="Times New Roman"/>
          <w:i/>
          <w:sz w:val="24"/>
          <w:szCs w:val="24"/>
        </w:rPr>
        <w:t>указать источник, например: А.Остроухова. Успешная адаптация. // Обруч. 2000. № 3. С.16-18</w:t>
      </w:r>
      <w:r w:rsidRPr="00C7737B">
        <w:rPr>
          <w:rFonts w:ascii="Times New Roman" w:hAnsi="Times New Roman"/>
          <w:sz w:val="24"/>
          <w:szCs w:val="24"/>
        </w:rPr>
        <w:t>).</w:t>
      </w:r>
    </w:p>
    <w:p w:rsidR="00DD1234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Результаты представлены в </w:t>
      </w:r>
      <w:r w:rsidR="00DD1234" w:rsidRPr="00C7737B">
        <w:rPr>
          <w:rFonts w:ascii="Times New Roman" w:hAnsi="Times New Roman"/>
          <w:b/>
          <w:sz w:val="24"/>
          <w:szCs w:val="24"/>
        </w:rPr>
        <w:t>Сводной таблице результатов изучения особенностей взаимодействия педагогов с детьми.</w:t>
      </w:r>
      <w:r w:rsidR="00DD1234" w:rsidRPr="00C7737B">
        <w:rPr>
          <w:rFonts w:ascii="Times New Roman" w:hAnsi="Times New Roman"/>
          <w:sz w:val="24"/>
          <w:szCs w:val="24"/>
        </w:rPr>
        <w:t xml:space="preserve"> </w:t>
      </w:r>
    </w:p>
    <w:p w:rsidR="00DD1234" w:rsidRPr="00C7737B" w:rsidRDefault="00DD1234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Вывод: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На основании анализа полученных данных, можно предположить, что: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** (**%) детей прогнозируемая и фактическая форма процесса адаптации совпали;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** (**%) детей процесс адаптации удалось оптимизировать – адаптация протекала легче прогнозируемой формы;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** (**%) детей процесс адаптации протекал тяжелее, чем предполагалось, что в **% случаев связано с получением неполной информации на этапе анкетирования родителей, в **% случаев связано с организационными причинами (</w:t>
      </w:r>
      <w:r w:rsidRPr="00C7737B">
        <w:rPr>
          <w:rFonts w:ascii="Times New Roman" w:hAnsi="Times New Roman"/>
          <w:i/>
          <w:sz w:val="24"/>
          <w:szCs w:val="24"/>
        </w:rPr>
        <w:t>указать конкретно, что именно:</w:t>
      </w:r>
      <w:r w:rsidRPr="00C7737B">
        <w:rPr>
          <w:rFonts w:ascii="Times New Roman" w:hAnsi="Times New Roman"/>
          <w:sz w:val="24"/>
          <w:szCs w:val="24"/>
        </w:rPr>
        <w:t xml:space="preserve"> </w:t>
      </w:r>
      <w:r w:rsidR="00713B93" w:rsidRPr="00C7737B">
        <w:rPr>
          <w:rFonts w:ascii="Times New Roman" w:hAnsi="Times New Roman"/>
          <w:sz w:val="24"/>
          <w:szCs w:val="24"/>
        </w:rPr>
        <w:br/>
      </w:r>
      <w:r w:rsidRPr="00C7737B">
        <w:rPr>
          <w:rFonts w:ascii="Times New Roman" w:hAnsi="Times New Roman"/>
          <w:i/>
          <w:sz w:val="24"/>
          <w:szCs w:val="24"/>
        </w:rPr>
        <w:t>не выполнением рекомендаций родителями/педагогами, возникшие проблемы в ДОО, например: болезнь воспитателя и т.п.</w:t>
      </w:r>
      <w:r w:rsidRPr="00C7737B">
        <w:rPr>
          <w:rFonts w:ascii="Times New Roman" w:hAnsi="Times New Roman"/>
          <w:sz w:val="24"/>
          <w:szCs w:val="24"/>
        </w:rPr>
        <w:t>) и в **% случаев связано с жизненными обстоятельствами (</w:t>
      </w:r>
      <w:r w:rsidRPr="00C7737B">
        <w:rPr>
          <w:rFonts w:ascii="Times New Roman" w:hAnsi="Times New Roman"/>
          <w:i/>
          <w:sz w:val="24"/>
          <w:szCs w:val="24"/>
        </w:rPr>
        <w:t>указать конкретно, что именно:</w:t>
      </w:r>
      <w:r w:rsidRPr="00C7737B">
        <w:rPr>
          <w:rFonts w:ascii="Times New Roman" w:hAnsi="Times New Roman"/>
          <w:sz w:val="24"/>
          <w:szCs w:val="24"/>
        </w:rPr>
        <w:t xml:space="preserve"> </w:t>
      </w:r>
      <w:r w:rsidRPr="00C7737B">
        <w:rPr>
          <w:rFonts w:ascii="Times New Roman" w:hAnsi="Times New Roman"/>
          <w:i/>
          <w:sz w:val="24"/>
          <w:szCs w:val="24"/>
        </w:rPr>
        <w:t>изменения семейной ситуации, например: развод родителей</w:t>
      </w:r>
      <w:r w:rsidRPr="00C7737B">
        <w:rPr>
          <w:rFonts w:ascii="Times New Roman" w:hAnsi="Times New Roman"/>
          <w:sz w:val="24"/>
          <w:szCs w:val="24"/>
        </w:rPr>
        <w:t>).</w:t>
      </w:r>
    </w:p>
    <w:p w:rsidR="005D7491" w:rsidRPr="00C7737B" w:rsidRDefault="005D7491" w:rsidP="005D749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Таким образом, система психолого-педагогического сопровождения адаптации детей к условиям ДОУ оказалась эффективной в **% случаев, в **% случаев оптимизировать процесс адаптации не удалось.</w:t>
      </w:r>
    </w:p>
    <w:p w:rsidR="005D7491" w:rsidRPr="00C7737B" w:rsidRDefault="005D7491" w:rsidP="005D749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Рекомендации: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1. </w:t>
      </w:r>
      <w:r w:rsidR="000E4C43" w:rsidRPr="00C7737B">
        <w:rPr>
          <w:rFonts w:ascii="Times New Roman" w:hAnsi="Times New Roman"/>
          <w:sz w:val="24"/>
          <w:szCs w:val="24"/>
        </w:rPr>
        <w:t>С</w:t>
      </w:r>
      <w:r w:rsidRPr="00C7737B">
        <w:rPr>
          <w:rFonts w:ascii="Times New Roman" w:hAnsi="Times New Roman"/>
          <w:sz w:val="24"/>
          <w:szCs w:val="24"/>
        </w:rPr>
        <w:t>охранить (</w:t>
      </w:r>
      <w:r w:rsidRPr="00C7737B">
        <w:rPr>
          <w:rFonts w:ascii="Times New Roman" w:hAnsi="Times New Roman"/>
          <w:i/>
          <w:sz w:val="24"/>
          <w:szCs w:val="24"/>
        </w:rPr>
        <w:t>внести</w:t>
      </w:r>
      <w:r w:rsidRPr="00C7737B">
        <w:rPr>
          <w:rFonts w:ascii="Times New Roman" w:hAnsi="Times New Roman"/>
          <w:sz w:val="24"/>
          <w:szCs w:val="24"/>
        </w:rPr>
        <w:t xml:space="preserve"> </w:t>
      </w:r>
      <w:r w:rsidRPr="00C7737B">
        <w:rPr>
          <w:rFonts w:ascii="Times New Roman" w:hAnsi="Times New Roman"/>
          <w:i/>
          <w:sz w:val="24"/>
          <w:szCs w:val="24"/>
        </w:rPr>
        <w:t>изменения – указать конкретно какие</w:t>
      </w:r>
      <w:r w:rsidRPr="00C7737B">
        <w:rPr>
          <w:rFonts w:ascii="Times New Roman" w:hAnsi="Times New Roman"/>
          <w:sz w:val="24"/>
          <w:szCs w:val="24"/>
        </w:rPr>
        <w:t>) систему работы по адаптации детей к условиям ДОУ;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2. </w:t>
      </w:r>
      <w:r w:rsidR="000E4C43" w:rsidRPr="00C7737B">
        <w:rPr>
          <w:rFonts w:ascii="Times New Roman" w:hAnsi="Times New Roman"/>
          <w:sz w:val="24"/>
          <w:szCs w:val="24"/>
        </w:rPr>
        <w:t>П</w:t>
      </w:r>
      <w:r w:rsidRPr="00C7737B">
        <w:rPr>
          <w:rFonts w:ascii="Times New Roman" w:hAnsi="Times New Roman"/>
          <w:sz w:val="24"/>
          <w:szCs w:val="24"/>
        </w:rPr>
        <w:t xml:space="preserve">ровести индивидуальные консультации с родителями детей, у которых была выявлена тяжелая форма адаптации (№ *, *, **, ** </w:t>
      </w:r>
      <w:r w:rsidRPr="00C7737B">
        <w:rPr>
          <w:rFonts w:ascii="Times New Roman" w:hAnsi="Times New Roman"/>
          <w:i/>
          <w:sz w:val="24"/>
          <w:szCs w:val="24"/>
        </w:rPr>
        <w:t>указать код каждого ребенка</w:t>
      </w:r>
      <w:r w:rsidRPr="00C7737B">
        <w:rPr>
          <w:rFonts w:ascii="Times New Roman" w:hAnsi="Times New Roman"/>
          <w:sz w:val="24"/>
          <w:szCs w:val="24"/>
        </w:rPr>
        <w:t>) для согласования содержания психолого-педагогического сопровождения развития ребенка в ДОУ.</w:t>
      </w:r>
    </w:p>
    <w:p w:rsidR="005D7491" w:rsidRPr="00C7737B" w:rsidRDefault="005D7491" w:rsidP="005D749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  <w:t>**.**.20**</w:t>
      </w: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  <w:t>Педагог-психолог МБДОУ № ***   _____________ /ФИО/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Аналитическая справка по результатам изучения стилей педагогического общения педагогов МБДОУ № ***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С **.** по **.**.20** было проведено изучение стилей педагогического общения с целью его оптимизации.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В изучении приняло участие ** педагогов.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Была использована методика С.А. Шеина (Диагностика в детском саду. Содержание </w:t>
      </w:r>
      <w:r w:rsidR="00713B93" w:rsidRPr="00C7737B">
        <w:rPr>
          <w:rFonts w:ascii="Times New Roman" w:hAnsi="Times New Roman"/>
          <w:sz w:val="24"/>
          <w:szCs w:val="24"/>
        </w:rPr>
        <w:br/>
      </w:r>
      <w:r w:rsidRPr="00C7737B">
        <w:rPr>
          <w:rFonts w:ascii="Times New Roman" w:hAnsi="Times New Roman"/>
          <w:sz w:val="24"/>
          <w:szCs w:val="24"/>
        </w:rPr>
        <w:t>и организация диагностической работы в дошкольном образовательном учреждении. Методическое пособие. Под ред. Е.А.Ничипорюк и Г.Д.Посевиной – Ростов-н/Д: «Феникс», 2003. - С.268-275).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Изучение проводилось в групповой форме. Инструкция и вопросы были предъявлены</w:t>
      </w:r>
      <w:r w:rsidR="00713B93" w:rsidRPr="00C7737B">
        <w:rPr>
          <w:rFonts w:ascii="Times New Roman" w:hAnsi="Times New Roman"/>
          <w:sz w:val="24"/>
          <w:szCs w:val="24"/>
        </w:rPr>
        <w:br/>
      </w:r>
      <w:r w:rsidRPr="00C7737B">
        <w:rPr>
          <w:rFonts w:ascii="Times New Roman" w:hAnsi="Times New Roman"/>
          <w:sz w:val="24"/>
          <w:szCs w:val="24"/>
        </w:rPr>
        <w:t xml:space="preserve"> в устной форме. Каждому участнику предоставлялся бланк с вопросами и бланк с номерами ответов.</w:t>
      </w:r>
    </w:p>
    <w:p w:rsidR="00E1547A" w:rsidRPr="00C7737B" w:rsidRDefault="005D7491" w:rsidP="00E154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Полученные результаты представлены в таблице.</w:t>
      </w:r>
    </w:p>
    <w:p w:rsidR="005D7491" w:rsidRPr="00C7737B" w:rsidRDefault="005D7491" w:rsidP="00E1547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Сводная таблица результатов изучения стилей педагогического общения</w:t>
      </w:r>
    </w:p>
    <w:p w:rsidR="00E1547A" w:rsidRPr="00C7737B" w:rsidRDefault="00E1547A" w:rsidP="00E1547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096"/>
        <w:gridCol w:w="5035"/>
      </w:tblGrid>
      <w:tr w:rsidR="005D7491" w:rsidRPr="00C7737B" w:rsidTr="00DD1234">
        <w:trPr>
          <w:trHeight w:val="517"/>
          <w:jc w:val="center"/>
        </w:trPr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Стили педагогического общения</w:t>
            </w:r>
          </w:p>
        </w:tc>
      </w:tr>
      <w:tr w:rsidR="005D7491" w:rsidRPr="00C7737B" w:rsidTr="00E1547A">
        <w:trPr>
          <w:trHeight w:val="276"/>
          <w:jc w:val="center"/>
        </w:trPr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5D7491" w:rsidRPr="00C7737B" w:rsidTr="00DD1234">
        <w:trPr>
          <w:jc w:val="center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7491" w:rsidRPr="00C7737B" w:rsidTr="00DD1234">
        <w:trPr>
          <w:jc w:val="center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D7491" w:rsidRPr="00C7737B" w:rsidRDefault="005D7491" w:rsidP="005D749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На основе анализа полученных данных можно предположить:</w:t>
      </w:r>
    </w:p>
    <w:p w:rsidR="005D7491" w:rsidRPr="00C7737B" w:rsidRDefault="005D7491" w:rsidP="00A030B3">
      <w:pPr>
        <w:numPr>
          <w:ilvl w:val="0"/>
          <w:numId w:val="32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C7737B">
        <w:rPr>
          <w:rFonts w:ascii="Times New Roman" w:eastAsia="Times New Roman" w:hAnsi="Times New Roman"/>
          <w:kern w:val="1"/>
          <w:sz w:val="24"/>
          <w:szCs w:val="24"/>
        </w:rPr>
        <w:t>Из числа опрошенных педагогов у **% (**) – Конформный стиль; у **% (**) - Альтруистический стиль (АлС); у **% (**) – ближе к доверительно-диалогическому.</w:t>
      </w:r>
    </w:p>
    <w:p w:rsidR="005D7491" w:rsidRPr="00C7737B" w:rsidRDefault="005D7491" w:rsidP="00A030B3">
      <w:pPr>
        <w:spacing w:after="0" w:line="240" w:lineRule="auto"/>
        <w:ind w:left="720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C7737B">
        <w:rPr>
          <w:rFonts w:ascii="Times New Roman" w:eastAsia="Times New Roman" w:hAnsi="Times New Roman"/>
          <w:kern w:val="1"/>
          <w:sz w:val="24"/>
          <w:szCs w:val="24"/>
        </w:rPr>
        <w:t>Преобладает ****** стиль.</w:t>
      </w:r>
    </w:p>
    <w:p w:rsidR="005D7491" w:rsidRPr="00C7737B" w:rsidRDefault="005D7491" w:rsidP="00A030B3">
      <w:pPr>
        <w:numPr>
          <w:ilvl w:val="0"/>
          <w:numId w:val="32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C7737B">
        <w:rPr>
          <w:rFonts w:ascii="Times New Roman" w:eastAsia="Times New Roman" w:hAnsi="Times New Roman"/>
          <w:kern w:val="1"/>
          <w:sz w:val="24"/>
          <w:szCs w:val="24"/>
        </w:rPr>
        <w:t xml:space="preserve">Стили, которые могут провоцировать неблагоприятные тенденции </w:t>
      </w:r>
      <w:r w:rsidR="00713B93" w:rsidRPr="00C7737B">
        <w:rPr>
          <w:rFonts w:ascii="Times New Roman" w:eastAsia="Times New Roman" w:hAnsi="Times New Roman"/>
          <w:kern w:val="1"/>
          <w:sz w:val="24"/>
          <w:szCs w:val="24"/>
        </w:rPr>
        <w:br/>
      </w:r>
      <w:r w:rsidRPr="00C7737B">
        <w:rPr>
          <w:rFonts w:ascii="Times New Roman" w:eastAsia="Times New Roman" w:hAnsi="Times New Roman"/>
          <w:kern w:val="1"/>
          <w:sz w:val="24"/>
          <w:szCs w:val="24"/>
        </w:rPr>
        <w:t>во взаимодействии педагогов с детьми, не выявлены (</w:t>
      </w:r>
      <w:r w:rsidRPr="00C7737B">
        <w:rPr>
          <w:rFonts w:ascii="Times New Roman" w:eastAsia="Times New Roman" w:hAnsi="Times New Roman"/>
          <w:i/>
          <w:kern w:val="1"/>
          <w:sz w:val="24"/>
          <w:szCs w:val="24"/>
        </w:rPr>
        <w:t>или выявлены, какие…</w:t>
      </w:r>
      <w:r w:rsidRPr="00C7737B">
        <w:rPr>
          <w:rFonts w:ascii="Times New Roman" w:eastAsia="Times New Roman" w:hAnsi="Times New Roman"/>
          <w:kern w:val="1"/>
          <w:sz w:val="24"/>
          <w:szCs w:val="24"/>
        </w:rPr>
        <w:t>).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Рекомендации:</w:t>
      </w:r>
    </w:p>
    <w:p w:rsidR="005D7491" w:rsidRPr="00C7737B" w:rsidRDefault="005D7491" w:rsidP="00A030B3">
      <w:pPr>
        <w:numPr>
          <w:ilvl w:val="0"/>
          <w:numId w:val="33"/>
        </w:numPr>
        <w:tabs>
          <w:tab w:val="clear" w:pos="1084"/>
          <w:tab w:val="left" w:pos="1843"/>
        </w:tabs>
        <w:spacing w:after="0" w:line="240" w:lineRule="auto"/>
        <w:ind w:left="709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Провести групповую консультацию с педагогами, принявшими участите </w:t>
      </w:r>
      <w:r w:rsidR="00713B93" w:rsidRPr="00C7737B">
        <w:rPr>
          <w:rFonts w:ascii="Times New Roman" w:hAnsi="Times New Roman"/>
          <w:sz w:val="24"/>
          <w:szCs w:val="24"/>
        </w:rPr>
        <w:br/>
      </w:r>
      <w:r w:rsidRPr="00C7737B">
        <w:rPr>
          <w:rFonts w:ascii="Times New Roman" w:hAnsi="Times New Roman"/>
          <w:sz w:val="24"/>
          <w:szCs w:val="24"/>
        </w:rPr>
        <w:t>в диагностике, с целью информирования о выявленных вариантах стилей педагогического общения и их влиянии на развитие детей и профессионально-личностное развитие педагога.</w:t>
      </w:r>
    </w:p>
    <w:p w:rsidR="005D7491" w:rsidRPr="00C7737B" w:rsidRDefault="005D7491" w:rsidP="00A030B3">
      <w:pPr>
        <w:numPr>
          <w:ilvl w:val="0"/>
          <w:numId w:val="33"/>
        </w:numPr>
        <w:tabs>
          <w:tab w:val="clear" w:pos="1084"/>
          <w:tab w:val="left" w:pos="1843"/>
        </w:tabs>
        <w:spacing w:after="0" w:line="240" w:lineRule="auto"/>
        <w:ind w:left="709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Провести индивидуальные консультации с педагогами №№ **, **, …, </w:t>
      </w:r>
      <w:r w:rsidR="00713B93" w:rsidRPr="00C7737B">
        <w:rPr>
          <w:rFonts w:ascii="Times New Roman" w:hAnsi="Times New Roman"/>
          <w:sz w:val="24"/>
          <w:szCs w:val="24"/>
        </w:rPr>
        <w:br/>
      </w:r>
      <w:r w:rsidRPr="00C7737B">
        <w:rPr>
          <w:rFonts w:ascii="Times New Roman" w:hAnsi="Times New Roman"/>
          <w:sz w:val="24"/>
          <w:szCs w:val="24"/>
        </w:rPr>
        <w:t>по профилактике выявленных негативных тенденций стилей педагогического общения.</w:t>
      </w:r>
    </w:p>
    <w:p w:rsidR="005D7491" w:rsidRPr="00C7737B" w:rsidRDefault="005D7491" w:rsidP="00A030B3">
      <w:pPr>
        <w:numPr>
          <w:ilvl w:val="0"/>
          <w:numId w:val="33"/>
        </w:numPr>
        <w:tabs>
          <w:tab w:val="clear" w:pos="1084"/>
          <w:tab w:val="left" w:pos="1843"/>
        </w:tabs>
        <w:spacing w:after="0" w:line="240" w:lineRule="auto"/>
        <w:ind w:left="709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Информировать заведующего МБДОУ о возможности неблагоприятных условий для развития воспитанников в группе педагога №**.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widowControl w:val="0"/>
        <w:spacing w:after="0" w:line="240" w:lineRule="auto"/>
        <w:ind w:firstLine="709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  <w:t>**.**.20**</w:t>
      </w:r>
    </w:p>
    <w:p w:rsidR="005D7491" w:rsidRPr="00C7737B" w:rsidRDefault="005D7491" w:rsidP="005D7491">
      <w:pPr>
        <w:widowControl w:val="0"/>
        <w:spacing w:after="0" w:line="240" w:lineRule="auto"/>
        <w:ind w:firstLine="709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  <w:t>Педагог-психолог МБДОУ № ***   _____________ /ФИО/</w:t>
      </w:r>
    </w:p>
    <w:p w:rsidR="005D7491" w:rsidRPr="00C7737B" w:rsidRDefault="005D7491" w:rsidP="005D74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Аналитическая справка по результатам изучения особенностей взаимодействия педагогов с детьми в МБДОУ №***</w:t>
      </w: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С **.** по **.**.20**  было проведено изучение особенностей взаимодействия педагогов с детьми с целью его оптимизации.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В изучении приняло участие ** педагогов.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Была использована карта оценки взаимодействия педагогов с детьми И.В. Калистратовой (экспертная оценка и самооценка) (Диагностика в детском саду. Содержание и организация диагностической работы в дошкольном образовательном учреждении. Методическое пособие. Под ред. Е.А.Ничипорюк и Г.Д.Посевиной – Ростов-н/Д: «Феникс», 2003. -С.260-268).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Оценка особенностей взаимодействия педагогов с детьми проводилась по следующим показателям:</w:t>
      </w:r>
    </w:p>
    <w:p w:rsidR="005D7491" w:rsidRPr="00C7737B" w:rsidRDefault="005D7491" w:rsidP="001E7C9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C7737B">
        <w:rPr>
          <w:rFonts w:ascii="Times New Roman" w:hAnsi="Times New Roman"/>
          <w:iCs/>
          <w:color w:val="000000"/>
          <w:sz w:val="24"/>
          <w:szCs w:val="24"/>
        </w:rPr>
        <w:t>уважение, доброжелательность по отношению к ребёнку;</w:t>
      </w:r>
    </w:p>
    <w:p w:rsidR="005D7491" w:rsidRPr="00C7737B" w:rsidRDefault="005D7491" w:rsidP="001E7C9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C7737B">
        <w:rPr>
          <w:rFonts w:ascii="Times New Roman" w:hAnsi="Times New Roman"/>
          <w:iCs/>
          <w:color w:val="000000"/>
          <w:sz w:val="24"/>
          <w:szCs w:val="24"/>
        </w:rPr>
        <w:t>поощрение инициативы детей;</w:t>
      </w:r>
    </w:p>
    <w:p w:rsidR="005D7491" w:rsidRPr="00C7737B" w:rsidRDefault="005D7491" w:rsidP="001E7C9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C7737B">
        <w:rPr>
          <w:rFonts w:ascii="Times New Roman" w:hAnsi="Times New Roman"/>
          <w:iCs/>
          <w:color w:val="000000"/>
          <w:sz w:val="24"/>
          <w:szCs w:val="24"/>
        </w:rPr>
        <w:t>индивидуальное общение в позиции «глаза на одном уровне»;</w:t>
      </w:r>
    </w:p>
    <w:p w:rsidR="005D7491" w:rsidRPr="00C7737B" w:rsidRDefault="005D7491" w:rsidP="001E7C9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C7737B">
        <w:rPr>
          <w:rFonts w:ascii="Times New Roman" w:hAnsi="Times New Roman"/>
          <w:iCs/>
          <w:color w:val="000000"/>
          <w:sz w:val="24"/>
          <w:szCs w:val="24"/>
        </w:rPr>
        <w:t>поддержание положительных взаимоотношений между детьми;</w:t>
      </w:r>
    </w:p>
    <w:p w:rsidR="005D7491" w:rsidRPr="00C7737B" w:rsidRDefault="005D7491" w:rsidP="001E7C9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C7737B">
        <w:rPr>
          <w:rFonts w:ascii="Times New Roman" w:hAnsi="Times New Roman"/>
          <w:iCs/>
          <w:color w:val="000000"/>
          <w:sz w:val="24"/>
          <w:szCs w:val="24"/>
        </w:rPr>
        <w:t>не ограничивает естественный шум в группе;</w:t>
      </w:r>
    </w:p>
    <w:p w:rsidR="005D7491" w:rsidRPr="00C7737B" w:rsidRDefault="005D7491" w:rsidP="001E7C9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C7737B">
        <w:rPr>
          <w:rFonts w:ascii="Times New Roman" w:hAnsi="Times New Roman"/>
          <w:iCs/>
          <w:color w:val="000000"/>
          <w:sz w:val="24"/>
          <w:szCs w:val="24"/>
        </w:rPr>
        <w:t>голос педагога не доминирует над голосами детей;</w:t>
      </w:r>
    </w:p>
    <w:p w:rsidR="005D7491" w:rsidRPr="00C7737B" w:rsidRDefault="005D7491" w:rsidP="001E7C9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C7737B">
        <w:rPr>
          <w:rFonts w:ascii="Times New Roman" w:hAnsi="Times New Roman"/>
          <w:iCs/>
          <w:color w:val="000000"/>
          <w:sz w:val="24"/>
          <w:szCs w:val="24"/>
        </w:rPr>
        <w:t>учёт возрастных и индивидуальных особенностей;</w:t>
      </w:r>
    </w:p>
    <w:p w:rsidR="005D7491" w:rsidRPr="00C7737B" w:rsidRDefault="005D7491" w:rsidP="001E7C9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C7737B">
        <w:rPr>
          <w:rFonts w:ascii="Times New Roman" w:hAnsi="Times New Roman"/>
          <w:iCs/>
          <w:color w:val="000000"/>
          <w:sz w:val="24"/>
          <w:szCs w:val="24"/>
        </w:rPr>
        <w:t>поддержка положительного самоощущения ребёнка;</w:t>
      </w:r>
    </w:p>
    <w:p w:rsidR="005D7491" w:rsidRPr="00C7737B" w:rsidRDefault="005D7491" w:rsidP="001E7C9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C7737B">
        <w:rPr>
          <w:rFonts w:ascii="Times New Roman" w:hAnsi="Times New Roman"/>
          <w:iCs/>
          <w:color w:val="000000"/>
          <w:sz w:val="24"/>
          <w:szCs w:val="24"/>
        </w:rPr>
        <w:t>дети находятся в поле зрения взрослого;</w:t>
      </w:r>
    </w:p>
    <w:p w:rsidR="005D7491" w:rsidRPr="00C7737B" w:rsidRDefault="005D7491" w:rsidP="001E7C9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C7737B">
        <w:rPr>
          <w:rFonts w:ascii="Times New Roman" w:hAnsi="Times New Roman"/>
          <w:iCs/>
          <w:color w:val="000000"/>
          <w:sz w:val="24"/>
          <w:szCs w:val="24"/>
        </w:rPr>
        <w:t>не использует методы, которые могут испугать, унизить или обидеть ребенка.</w:t>
      </w:r>
    </w:p>
    <w:p w:rsidR="005D7491" w:rsidRPr="00C7737B" w:rsidRDefault="005D7491" w:rsidP="005D749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Изучение проводилось в два этапа: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1. </w:t>
      </w:r>
      <w:r w:rsidR="001E7C93" w:rsidRPr="00C7737B">
        <w:rPr>
          <w:rFonts w:ascii="Times New Roman" w:hAnsi="Times New Roman"/>
          <w:sz w:val="24"/>
          <w:szCs w:val="24"/>
        </w:rPr>
        <w:t>К</w:t>
      </w:r>
      <w:r w:rsidRPr="00C7737B">
        <w:rPr>
          <w:rFonts w:ascii="Times New Roman" w:hAnsi="Times New Roman"/>
          <w:sz w:val="24"/>
          <w:szCs w:val="24"/>
        </w:rPr>
        <w:t>аждый педагог заполнял карту самооценки особенностей взаимодействия с детьми</w:t>
      </w:r>
      <w:r w:rsidR="00713B93" w:rsidRPr="00C7737B">
        <w:rPr>
          <w:rFonts w:ascii="Times New Roman" w:hAnsi="Times New Roman"/>
          <w:sz w:val="24"/>
          <w:szCs w:val="24"/>
        </w:rPr>
        <w:br/>
      </w:r>
      <w:r w:rsidRPr="00C7737B">
        <w:rPr>
          <w:rFonts w:ascii="Times New Roman" w:hAnsi="Times New Roman"/>
          <w:sz w:val="24"/>
          <w:szCs w:val="24"/>
        </w:rPr>
        <w:t xml:space="preserve"> (в таблице обозначение – «с»);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2. </w:t>
      </w:r>
      <w:r w:rsidR="001E7C93" w:rsidRPr="00C7737B">
        <w:rPr>
          <w:rFonts w:ascii="Times New Roman" w:hAnsi="Times New Roman"/>
          <w:sz w:val="24"/>
          <w:szCs w:val="24"/>
        </w:rPr>
        <w:t>Э</w:t>
      </w:r>
      <w:r w:rsidRPr="00C7737B">
        <w:rPr>
          <w:rFonts w:ascii="Times New Roman" w:hAnsi="Times New Roman"/>
          <w:sz w:val="24"/>
          <w:szCs w:val="24"/>
        </w:rPr>
        <w:t>кспертная оценка проводилась по результатам наблюдений за работой каждого педагога в разные режимные моменты независимо друг от друга заведующим ДОУ, заместителем заведующего по воспитательно-образовательной работе и педагогом-психологом, по результатам наблюдений определялся средний балл, оценивающий особенности взаимодействия педагога</w:t>
      </w:r>
      <w:r w:rsidR="00713B93" w:rsidRPr="00C7737B">
        <w:rPr>
          <w:rFonts w:ascii="Times New Roman" w:hAnsi="Times New Roman"/>
          <w:sz w:val="24"/>
          <w:szCs w:val="24"/>
        </w:rPr>
        <w:br/>
      </w:r>
      <w:r w:rsidRPr="00C7737B">
        <w:rPr>
          <w:rFonts w:ascii="Times New Roman" w:hAnsi="Times New Roman"/>
          <w:sz w:val="24"/>
          <w:szCs w:val="24"/>
        </w:rPr>
        <w:t xml:space="preserve"> с детьми (в таблице обозначение – «э»).</w:t>
      </w:r>
    </w:p>
    <w:p w:rsidR="00A030B3" w:rsidRPr="00C7737B" w:rsidRDefault="005D7491" w:rsidP="00A030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Полученные результаты представлены в </w:t>
      </w:r>
      <w:r w:rsidR="00A030B3" w:rsidRPr="00C7737B">
        <w:rPr>
          <w:rFonts w:ascii="Times New Roman" w:hAnsi="Times New Roman"/>
          <w:b/>
          <w:sz w:val="24"/>
          <w:szCs w:val="24"/>
        </w:rPr>
        <w:t>Сводной таблице результатов изучения особенностей взаимодействия педагогов с детьми.</w:t>
      </w:r>
      <w:r w:rsidR="00A030B3" w:rsidRPr="00C7737B">
        <w:rPr>
          <w:rFonts w:ascii="Times New Roman" w:hAnsi="Times New Roman"/>
          <w:sz w:val="24"/>
          <w:szCs w:val="24"/>
        </w:rPr>
        <w:t xml:space="preserve"> </w:t>
      </w:r>
    </w:p>
    <w:p w:rsidR="005D7491" w:rsidRPr="00C7737B" w:rsidRDefault="005D7491" w:rsidP="00A030B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На основе анализа полученных данных можно предположить:</w:t>
      </w:r>
    </w:p>
    <w:p w:rsidR="005D7491" w:rsidRPr="00C7737B" w:rsidRDefault="00BC688A" w:rsidP="00A030B3">
      <w:pPr>
        <w:numPr>
          <w:ilvl w:val="1"/>
          <w:numId w:val="32"/>
        </w:numPr>
        <w:tabs>
          <w:tab w:val="clear" w:pos="1440"/>
          <w:tab w:val="num" w:pos="1843"/>
        </w:tabs>
        <w:spacing w:after="0" w:line="240" w:lineRule="auto"/>
        <w:ind w:left="0" w:firstLine="1440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В</w:t>
      </w:r>
      <w:r w:rsidR="005D7491" w:rsidRPr="00C7737B">
        <w:rPr>
          <w:rFonts w:ascii="Times New Roman" w:hAnsi="Times New Roman"/>
          <w:sz w:val="24"/>
          <w:szCs w:val="24"/>
        </w:rPr>
        <w:t xml:space="preserve"> **% случаев (**) результаты наблюдений экспертов и самооценка педагогов совпадают (</w:t>
      </w:r>
      <w:r w:rsidR="005D7491" w:rsidRPr="00C7737B">
        <w:rPr>
          <w:rFonts w:ascii="Times New Roman" w:hAnsi="Times New Roman"/>
          <w:i/>
          <w:sz w:val="24"/>
          <w:szCs w:val="24"/>
        </w:rPr>
        <w:t>не совпадают</w:t>
      </w:r>
      <w:r w:rsidR="005D7491" w:rsidRPr="00C7737B">
        <w:rPr>
          <w:rFonts w:ascii="Times New Roman" w:hAnsi="Times New Roman"/>
          <w:sz w:val="24"/>
          <w:szCs w:val="24"/>
        </w:rPr>
        <w:t>);</w:t>
      </w:r>
    </w:p>
    <w:p w:rsidR="005D7491" w:rsidRPr="00C7737B" w:rsidRDefault="005D7491" w:rsidP="00A030B3">
      <w:pPr>
        <w:numPr>
          <w:ilvl w:val="1"/>
          <w:numId w:val="32"/>
        </w:numPr>
        <w:tabs>
          <w:tab w:val="clear" w:pos="1440"/>
          <w:tab w:val="num" w:pos="1843"/>
        </w:tabs>
        <w:spacing w:after="0" w:line="240" w:lineRule="auto"/>
        <w:ind w:left="0" w:firstLine="1440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**% педагогов (**) используют следующие способы взаимодействия с детьми (</w:t>
      </w:r>
      <w:r w:rsidRPr="00C7737B">
        <w:rPr>
          <w:rFonts w:ascii="Times New Roman" w:hAnsi="Times New Roman"/>
          <w:i/>
          <w:sz w:val="24"/>
          <w:szCs w:val="24"/>
        </w:rPr>
        <w:t>указать какие</w:t>
      </w:r>
      <w:r w:rsidRPr="00C7737B">
        <w:rPr>
          <w:rFonts w:ascii="Times New Roman" w:hAnsi="Times New Roman"/>
          <w:sz w:val="24"/>
          <w:szCs w:val="24"/>
        </w:rPr>
        <w:t>). У **% педагогов следующие способы взаимодействия (</w:t>
      </w:r>
      <w:r w:rsidRPr="00C7737B">
        <w:rPr>
          <w:rFonts w:ascii="Times New Roman" w:hAnsi="Times New Roman"/>
          <w:i/>
          <w:sz w:val="24"/>
          <w:szCs w:val="24"/>
        </w:rPr>
        <w:t>указать какие</w:t>
      </w:r>
      <w:r w:rsidRPr="00C7737B">
        <w:rPr>
          <w:rFonts w:ascii="Times New Roman" w:hAnsi="Times New Roman"/>
          <w:sz w:val="24"/>
          <w:szCs w:val="24"/>
        </w:rPr>
        <w:t xml:space="preserve">) </w:t>
      </w:r>
      <w:r w:rsidR="00713B93" w:rsidRPr="00C7737B">
        <w:rPr>
          <w:rFonts w:ascii="Times New Roman" w:hAnsi="Times New Roman"/>
          <w:sz w:val="24"/>
          <w:szCs w:val="24"/>
        </w:rPr>
        <w:br/>
      </w:r>
      <w:r w:rsidRPr="00C7737B">
        <w:rPr>
          <w:rFonts w:ascii="Times New Roman" w:hAnsi="Times New Roman"/>
          <w:sz w:val="24"/>
          <w:szCs w:val="24"/>
        </w:rPr>
        <w:t>не наблюдались, у **% человек наблюдались частично;</w:t>
      </w:r>
    </w:p>
    <w:p w:rsidR="005D7491" w:rsidRPr="00C7737B" w:rsidRDefault="00BC688A" w:rsidP="00A030B3">
      <w:pPr>
        <w:numPr>
          <w:ilvl w:val="1"/>
          <w:numId w:val="32"/>
        </w:numPr>
        <w:tabs>
          <w:tab w:val="clear" w:pos="1440"/>
          <w:tab w:val="num" w:pos="1843"/>
        </w:tabs>
        <w:spacing w:after="0" w:line="240" w:lineRule="auto"/>
        <w:ind w:left="0" w:firstLine="1440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Н</w:t>
      </w:r>
      <w:r w:rsidR="005D7491" w:rsidRPr="00C7737B">
        <w:rPr>
          <w:rFonts w:ascii="Times New Roman" w:hAnsi="Times New Roman"/>
          <w:sz w:val="24"/>
          <w:szCs w:val="24"/>
        </w:rPr>
        <w:t xml:space="preserve">еблагоприятные тенденции во взаимодействии педагогов с детьми </w:t>
      </w:r>
      <w:r w:rsidR="00713B93" w:rsidRPr="00C7737B">
        <w:rPr>
          <w:rFonts w:ascii="Times New Roman" w:hAnsi="Times New Roman"/>
          <w:sz w:val="24"/>
          <w:szCs w:val="24"/>
        </w:rPr>
        <w:br/>
      </w:r>
      <w:r w:rsidR="005D7491" w:rsidRPr="00C7737B">
        <w:rPr>
          <w:rFonts w:ascii="Times New Roman" w:hAnsi="Times New Roman"/>
          <w:sz w:val="24"/>
          <w:szCs w:val="24"/>
        </w:rPr>
        <w:t>не наблюдались (</w:t>
      </w:r>
      <w:r w:rsidR="005D7491" w:rsidRPr="00C7737B">
        <w:rPr>
          <w:rFonts w:ascii="Times New Roman" w:hAnsi="Times New Roman"/>
          <w:i/>
          <w:sz w:val="24"/>
          <w:szCs w:val="24"/>
        </w:rPr>
        <w:t>если наблюдались, то необходимо указать, какие и у кого из педагогов</w:t>
      </w:r>
      <w:r w:rsidR="005D7491" w:rsidRPr="00C7737B">
        <w:rPr>
          <w:rFonts w:ascii="Times New Roman" w:hAnsi="Times New Roman"/>
          <w:sz w:val="24"/>
          <w:szCs w:val="24"/>
        </w:rPr>
        <w:t>).</w:t>
      </w:r>
    </w:p>
    <w:p w:rsidR="005D7491" w:rsidRPr="00C7737B" w:rsidRDefault="005D7491" w:rsidP="005D749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Рекомендации: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1. Провести семинар-практикум для овладения педагогами (</w:t>
      </w:r>
      <w:r w:rsidRPr="00C7737B">
        <w:rPr>
          <w:rFonts w:ascii="Times New Roman" w:hAnsi="Times New Roman"/>
          <w:i/>
          <w:sz w:val="24"/>
          <w:szCs w:val="24"/>
        </w:rPr>
        <w:t>указать конкретные способы взаимодействия с детьми,</w:t>
      </w:r>
      <w:r w:rsidRPr="00C7737B">
        <w:rPr>
          <w:rFonts w:ascii="Times New Roman" w:hAnsi="Times New Roman"/>
          <w:sz w:val="24"/>
          <w:szCs w:val="24"/>
        </w:rPr>
        <w:t xml:space="preserve"> </w:t>
      </w:r>
      <w:r w:rsidRPr="00C7737B">
        <w:rPr>
          <w:rFonts w:ascii="Times New Roman" w:hAnsi="Times New Roman"/>
          <w:i/>
          <w:sz w:val="24"/>
          <w:szCs w:val="24"/>
        </w:rPr>
        <w:t>актуальные для большинства педагогов</w:t>
      </w:r>
      <w:r w:rsidRPr="00C7737B">
        <w:rPr>
          <w:rFonts w:ascii="Times New Roman" w:hAnsi="Times New Roman"/>
          <w:sz w:val="24"/>
          <w:szCs w:val="24"/>
        </w:rPr>
        <w:t>).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2. Провести индивидуальные консультации с педагогами, имеющими негативные тенденции во взаимодействии с детьми (</w:t>
      </w:r>
      <w:r w:rsidRPr="00C7737B">
        <w:rPr>
          <w:rFonts w:ascii="Times New Roman" w:hAnsi="Times New Roman"/>
          <w:i/>
          <w:sz w:val="24"/>
          <w:szCs w:val="24"/>
        </w:rPr>
        <w:t>указать какие</w:t>
      </w:r>
      <w:r w:rsidRPr="00C7737B">
        <w:rPr>
          <w:rFonts w:ascii="Times New Roman" w:hAnsi="Times New Roman"/>
          <w:sz w:val="24"/>
          <w:szCs w:val="24"/>
        </w:rPr>
        <w:t>) (№**, №**).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3. Информировать заведующего ДОУ о возможности неблагоприятных условий для развития воспитанников в группе педагога №**.</w:t>
      </w: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  <w:t>**.**.20**</w:t>
      </w: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  <w:t>Педагог-психолог МБДОУ № ***   _____________ /ФИО/</w:t>
      </w:r>
    </w:p>
    <w:p w:rsidR="00A030B3" w:rsidRPr="00C7737B" w:rsidRDefault="00A030B3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Сводная таблица результатов изучения особенностей взаимодействия педагогов с детьми</w:t>
      </w:r>
      <w:r w:rsidR="00A030B3" w:rsidRPr="00C7737B">
        <w:rPr>
          <w:rFonts w:ascii="Times New Roman" w:hAnsi="Times New Roman"/>
          <w:b/>
          <w:sz w:val="24"/>
          <w:szCs w:val="24"/>
        </w:rPr>
        <w:t>.</w:t>
      </w:r>
    </w:p>
    <w:p w:rsidR="005D7491" w:rsidRPr="00C7737B" w:rsidRDefault="005D7491" w:rsidP="005D749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111"/>
        <w:gridCol w:w="366"/>
        <w:gridCol w:w="367"/>
        <w:gridCol w:w="367"/>
        <w:gridCol w:w="369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1121"/>
      </w:tblGrid>
      <w:tr w:rsidR="005D7491" w:rsidRPr="00C7737B" w:rsidTr="00C07685">
        <w:trPr>
          <w:trHeight w:val="205"/>
        </w:trPr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№ педагога</w:t>
            </w:r>
          </w:p>
        </w:tc>
        <w:tc>
          <w:tcPr>
            <w:tcW w:w="735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Количество баллов по отдельным показателям взаимодействия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Средний балл</w:t>
            </w:r>
          </w:p>
        </w:tc>
      </w:tr>
      <w:tr w:rsidR="005D7491" w:rsidRPr="00C7737B" w:rsidTr="00C07685">
        <w:trPr>
          <w:trHeight w:val="205"/>
        </w:trPr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5D7491" w:rsidRPr="00C7737B" w:rsidTr="00C07685"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5D7491" w:rsidRPr="00C7737B" w:rsidTr="00C07685"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5D7491" w:rsidRPr="00C7737B" w:rsidTr="00C07685"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5D7491" w:rsidRPr="00C7737B" w:rsidTr="00C07685"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5D7491" w:rsidRPr="00C7737B" w:rsidTr="00C07685"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Средний балл по выборке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</w:tbl>
    <w:p w:rsidR="005D7491" w:rsidRPr="00C7737B" w:rsidRDefault="005D7491" w:rsidP="005D7491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C7737B">
        <w:rPr>
          <w:rFonts w:ascii="Times New Roman" w:hAnsi="Times New Roman"/>
          <w:b/>
          <w:bCs/>
          <w:sz w:val="24"/>
          <w:szCs w:val="24"/>
        </w:rPr>
        <w:t>Аналитическая справка</w:t>
      </w: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bCs/>
          <w:sz w:val="24"/>
          <w:szCs w:val="24"/>
        </w:rPr>
        <w:t xml:space="preserve">по результатам </w:t>
      </w:r>
      <w:r w:rsidRPr="00C7737B">
        <w:rPr>
          <w:rFonts w:ascii="Times New Roman" w:hAnsi="Times New Roman"/>
          <w:b/>
          <w:sz w:val="24"/>
          <w:szCs w:val="24"/>
        </w:rPr>
        <w:t xml:space="preserve">изучения школьной зрелости у детей </w:t>
      </w: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7737B">
        <w:rPr>
          <w:rFonts w:ascii="Times New Roman" w:hAnsi="Times New Roman"/>
          <w:b/>
          <w:bCs/>
          <w:sz w:val="24"/>
          <w:szCs w:val="24"/>
        </w:rPr>
        <w:t>подготовительной группы МБДОУ № ***</w:t>
      </w:r>
    </w:p>
    <w:p w:rsidR="005D7491" w:rsidRPr="00C7737B" w:rsidRDefault="005D7491" w:rsidP="005D749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С **.**.20** по **.**.20** было проведено обследование воспитанников</w:t>
      </w:r>
      <w:r w:rsidRPr="00C7737B">
        <w:rPr>
          <w:rFonts w:ascii="Times New Roman" w:hAnsi="Times New Roman"/>
          <w:b/>
          <w:sz w:val="24"/>
          <w:szCs w:val="24"/>
        </w:rPr>
        <w:t xml:space="preserve"> </w:t>
      </w:r>
      <w:r w:rsidRPr="00C7737B">
        <w:rPr>
          <w:rFonts w:ascii="Times New Roman" w:hAnsi="Times New Roman"/>
          <w:bCs/>
          <w:sz w:val="24"/>
          <w:szCs w:val="24"/>
        </w:rPr>
        <w:t>подготовительной группы</w:t>
      </w:r>
      <w:r w:rsidRPr="00C7737B">
        <w:rPr>
          <w:rFonts w:ascii="Times New Roman" w:hAnsi="Times New Roman"/>
          <w:sz w:val="24"/>
          <w:szCs w:val="24"/>
        </w:rPr>
        <w:t xml:space="preserve"> с целью определения школьной зрелости.</w:t>
      </w:r>
    </w:p>
    <w:p w:rsidR="005D7491" w:rsidRPr="00C7737B" w:rsidRDefault="005D7491" w:rsidP="005D74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В обследовании приняли участие ** ребенка.</w:t>
      </w:r>
    </w:p>
    <w:p w:rsidR="005D7491" w:rsidRPr="00C7737B" w:rsidRDefault="005D7491" w:rsidP="005D74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Использовалась методика Керна-Иерасека «Тест школьной зрелости» (Гуткина Н.И. Психологическая готовность к школе. М.1993.- С.67-70).</w:t>
      </w:r>
    </w:p>
    <w:p w:rsidR="005D7491" w:rsidRPr="00C7737B" w:rsidRDefault="005D7491" w:rsidP="00E734E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Обследование проводилось индивидуально с каждым ребенком в кабинете педагога-психолога.</w:t>
      </w:r>
    </w:p>
    <w:p w:rsidR="00A030B3" w:rsidRPr="00C7737B" w:rsidRDefault="005D7491" w:rsidP="00A030B3">
      <w:pPr>
        <w:widowControl w:val="0"/>
        <w:spacing w:after="0" w:line="240" w:lineRule="auto"/>
        <w:ind w:firstLine="708"/>
        <w:jc w:val="both"/>
        <w:rPr>
          <w:rFonts w:ascii="Times New Roman" w:eastAsia="Verdana" w:hAnsi="Times New Roman"/>
          <w:b/>
          <w:kern w:val="1"/>
          <w:sz w:val="24"/>
          <w:szCs w:val="24"/>
          <w:lang w:eastAsia="hi-IN" w:bidi="hi-IN"/>
        </w:rPr>
      </w:pPr>
      <w:r w:rsidRPr="00C7737B">
        <w:rPr>
          <w:rFonts w:ascii="Times New Roman" w:hAnsi="Times New Roman"/>
          <w:bCs/>
          <w:sz w:val="24"/>
          <w:szCs w:val="24"/>
        </w:rPr>
        <w:t xml:space="preserve">Результаты представлены в </w:t>
      </w:r>
      <w:r w:rsidR="00A030B3" w:rsidRPr="00C7737B">
        <w:rPr>
          <w:rFonts w:ascii="Times New Roman" w:eastAsia="Verdana" w:hAnsi="Times New Roman"/>
          <w:b/>
          <w:kern w:val="1"/>
          <w:sz w:val="24"/>
          <w:szCs w:val="24"/>
          <w:lang w:eastAsia="hi-IN" w:bidi="hi-IN"/>
        </w:rPr>
        <w:t>Сводной таблице результатов изучения школьной зрелости у детей подготовительной группы № **.</w:t>
      </w:r>
    </w:p>
    <w:p w:rsidR="005D7491" w:rsidRPr="00C7737B" w:rsidRDefault="005D7491" w:rsidP="00A030B3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7737B">
        <w:rPr>
          <w:rFonts w:ascii="Times New Roman" w:hAnsi="Times New Roman"/>
          <w:b/>
          <w:bCs/>
          <w:sz w:val="24"/>
          <w:szCs w:val="24"/>
        </w:rPr>
        <w:t>Выводы:</w:t>
      </w:r>
    </w:p>
    <w:p w:rsidR="005D7491" w:rsidRPr="00C7737B" w:rsidRDefault="005D7491" w:rsidP="005D74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bCs/>
          <w:sz w:val="24"/>
          <w:szCs w:val="24"/>
        </w:rPr>
        <w:t>На основе анализа полученных данных можно предположить, что</w:t>
      </w:r>
      <w:r w:rsidRPr="00C7737B">
        <w:rPr>
          <w:rFonts w:ascii="Times New Roman" w:hAnsi="Times New Roman"/>
          <w:sz w:val="24"/>
          <w:szCs w:val="24"/>
        </w:rPr>
        <w:t>:</w:t>
      </w:r>
    </w:p>
    <w:p w:rsidR="005D7491" w:rsidRPr="00C7737B" w:rsidRDefault="005D7491" w:rsidP="005D7491">
      <w:pPr>
        <w:widowControl w:val="0"/>
        <w:numPr>
          <w:ilvl w:val="0"/>
          <w:numId w:val="8"/>
        </w:numPr>
        <w:tabs>
          <w:tab w:val="left" w:pos="284"/>
        </w:tabs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** (количество)/ (** %) детей имеются признаки школьной зрелости;</w:t>
      </w:r>
    </w:p>
    <w:p w:rsidR="005D7491" w:rsidRPr="00C7737B" w:rsidRDefault="005D7491" w:rsidP="005D7491">
      <w:pPr>
        <w:widowControl w:val="0"/>
        <w:numPr>
          <w:ilvl w:val="0"/>
          <w:numId w:val="8"/>
        </w:numPr>
        <w:tabs>
          <w:tab w:val="left" w:pos="284"/>
        </w:tabs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** (количество)/ (** %) детей признаки школьной зрелости не выявлены.</w:t>
      </w:r>
    </w:p>
    <w:p w:rsidR="005D7491" w:rsidRPr="00C7737B" w:rsidRDefault="005D7491" w:rsidP="005D7491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C7737B">
        <w:rPr>
          <w:rFonts w:ascii="Times New Roman" w:hAnsi="Times New Roman"/>
          <w:b/>
          <w:bCs/>
          <w:iCs/>
          <w:sz w:val="24"/>
          <w:szCs w:val="24"/>
        </w:rPr>
        <w:t>Рекомендации:</w:t>
      </w:r>
    </w:p>
    <w:p w:rsidR="005D7491" w:rsidRPr="00C7737B" w:rsidRDefault="005D7491" w:rsidP="005D7491">
      <w:pPr>
        <w:widowControl w:val="0"/>
        <w:numPr>
          <w:ilvl w:val="0"/>
          <w:numId w:val="20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Провести индивидуальные консультации с родителями детей, у которых не были выявлены признаки школьной зрелости с целью:</w:t>
      </w:r>
    </w:p>
    <w:p w:rsidR="005D7491" w:rsidRPr="00C7737B" w:rsidRDefault="005D7491" w:rsidP="005D7491">
      <w:pPr>
        <w:widowControl w:val="0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согласования совместной деятельности по профилактике школьной дезадаптации;</w:t>
      </w:r>
    </w:p>
    <w:p w:rsidR="005D7491" w:rsidRPr="00C7737B" w:rsidRDefault="005D7491" w:rsidP="005D7491">
      <w:pPr>
        <w:widowControl w:val="0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C7737B">
        <w:rPr>
          <w:rFonts w:ascii="Times New Roman" w:hAnsi="Times New Roman"/>
          <w:bCs/>
          <w:iCs/>
          <w:sz w:val="24"/>
          <w:szCs w:val="24"/>
        </w:rPr>
        <w:t>получения согласия на углубленную диагностику.</w:t>
      </w:r>
    </w:p>
    <w:p w:rsidR="005D7491" w:rsidRPr="00C7737B" w:rsidRDefault="005D7491" w:rsidP="005D7491">
      <w:pPr>
        <w:widowControl w:val="0"/>
        <w:numPr>
          <w:ilvl w:val="0"/>
          <w:numId w:val="20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Провести углублённое обследование детей </w:t>
      </w:r>
      <w:r w:rsidRPr="00C7737B">
        <w:rPr>
          <w:rFonts w:ascii="Times New Roman" w:hAnsi="Times New Roman"/>
          <w:bCs/>
          <w:iCs/>
          <w:sz w:val="24"/>
          <w:szCs w:val="24"/>
        </w:rPr>
        <w:t>(№ **, **)</w:t>
      </w:r>
      <w:r w:rsidRPr="00C7737B">
        <w:rPr>
          <w:rFonts w:ascii="Times New Roman" w:hAnsi="Times New Roman"/>
          <w:sz w:val="24"/>
          <w:szCs w:val="24"/>
        </w:rPr>
        <w:t>, у которых не были выявлены признаки школьной зрелости, с целью уточнения полученных данных и определения возможных дополнительных факторов риска школьной дезадаптации.</w:t>
      </w: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  <w:t>**.**.20**</w:t>
      </w: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  <w:t>Педагог-психолог МБДОУ № ***   _____________ /ФИО/</w:t>
      </w:r>
    </w:p>
    <w:p w:rsidR="005D7491" w:rsidRPr="00C7737B" w:rsidRDefault="005D7491" w:rsidP="005D7491">
      <w:pPr>
        <w:widowControl w:val="0"/>
        <w:spacing w:after="0" w:line="240" w:lineRule="auto"/>
        <w:jc w:val="right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</w:p>
    <w:p w:rsidR="005D7491" w:rsidRPr="00C7737B" w:rsidRDefault="005D7491" w:rsidP="005D7491">
      <w:pPr>
        <w:widowControl w:val="0"/>
        <w:spacing w:after="0" w:line="240" w:lineRule="auto"/>
        <w:jc w:val="center"/>
        <w:rPr>
          <w:rFonts w:ascii="Times New Roman" w:eastAsia="Verdana" w:hAnsi="Times New Roman"/>
          <w:b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b/>
          <w:kern w:val="1"/>
          <w:sz w:val="24"/>
          <w:szCs w:val="24"/>
          <w:lang w:eastAsia="hi-IN" w:bidi="hi-IN"/>
        </w:rPr>
        <w:t xml:space="preserve">Сводная таблица результатов изучения школьной зрелости </w:t>
      </w:r>
    </w:p>
    <w:p w:rsidR="005D7491" w:rsidRPr="00C7737B" w:rsidRDefault="005D7491" w:rsidP="005D7491">
      <w:pPr>
        <w:widowControl w:val="0"/>
        <w:spacing w:after="0" w:line="240" w:lineRule="auto"/>
        <w:jc w:val="center"/>
        <w:rPr>
          <w:rFonts w:ascii="Times New Roman" w:eastAsia="Verdana" w:hAnsi="Times New Roman"/>
          <w:b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b/>
          <w:kern w:val="1"/>
          <w:sz w:val="24"/>
          <w:szCs w:val="24"/>
          <w:lang w:eastAsia="hi-IN" w:bidi="hi-IN"/>
        </w:rPr>
        <w:t>у детей подготовительной группы № **</w:t>
      </w:r>
    </w:p>
    <w:p w:rsidR="005D7491" w:rsidRPr="00C7737B" w:rsidRDefault="005D7491" w:rsidP="005D7491">
      <w:pPr>
        <w:widowControl w:val="0"/>
        <w:spacing w:after="0" w:line="240" w:lineRule="auto"/>
        <w:jc w:val="center"/>
        <w:rPr>
          <w:rFonts w:ascii="Times New Roman" w:eastAsia="Verdana" w:hAnsi="Times New Roman"/>
          <w:b/>
          <w:kern w:val="1"/>
          <w:sz w:val="24"/>
          <w:szCs w:val="24"/>
          <w:lang w:eastAsia="hi-IN" w:bidi="hi-IN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900"/>
        <w:gridCol w:w="2311"/>
        <w:gridCol w:w="2214"/>
        <w:gridCol w:w="4211"/>
      </w:tblGrid>
      <w:tr w:rsidR="005D7491" w:rsidRPr="00C7737B" w:rsidTr="00C07685">
        <w:trPr>
          <w:trHeight w:val="653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Cs/>
                <w:sz w:val="24"/>
                <w:szCs w:val="24"/>
              </w:rPr>
              <w:t>Дата рождения</w:t>
            </w:r>
          </w:p>
        </w:tc>
        <w:tc>
          <w:tcPr>
            <w:tcW w:w="6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Cs/>
                <w:sz w:val="24"/>
                <w:szCs w:val="24"/>
              </w:rPr>
              <w:t>Школьная зрелость</w:t>
            </w:r>
          </w:p>
        </w:tc>
      </w:tr>
      <w:tr w:rsidR="005D7491" w:rsidRPr="00C7737B" w:rsidTr="00C07685">
        <w:trPr>
          <w:trHeight w:val="652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Cs/>
                <w:sz w:val="24"/>
                <w:szCs w:val="24"/>
              </w:rPr>
              <w:t>Наличие признаков школьной зрелости</w:t>
            </w:r>
          </w:p>
        </w:tc>
      </w:tr>
      <w:tr w:rsidR="005D7491" w:rsidRPr="00C7737B" w:rsidTr="00C07685">
        <w:trPr>
          <w:trHeight w:val="25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29.07.2011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D7491" w:rsidRPr="00C7737B" w:rsidTr="00C07685">
        <w:trPr>
          <w:trHeight w:val="255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23.04.2011</w:t>
            </w: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D7491" w:rsidRPr="00C7737B" w:rsidTr="00C07685">
        <w:trPr>
          <w:trHeight w:val="345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выявлены признаки школьной зрелости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**(количество) (** %)</w:t>
            </w:r>
          </w:p>
        </w:tc>
      </w:tr>
      <w:tr w:rsidR="005D7491" w:rsidRPr="00C7737B" w:rsidTr="00C07685">
        <w:trPr>
          <w:trHeight w:val="34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не выявлены признаки школьной зрелости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**(количество) (** %)</w:t>
            </w:r>
          </w:p>
        </w:tc>
      </w:tr>
    </w:tbl>
    <w:p w:rsidR="005D7491" w:rsidRPr="00C7737B" w:rsidRDefault="005D7491" w:rsidP="005D7491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D7491" w:rsidRPr="00C7737B" w:rsidRDefault="005D7491" w:rsidP="005D7491">
      <w:pPr>
        <w:tabs>
          <w:tab w:val="left" w:pos="11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7737B">
        <w:rPr>
          <w:rFonts w:ascii="Times New Roman" w:hAnsi="Times New Roman"/>
          <w:b/>
          <w:bCs/>
          <w:sz w:val="24"/>
          <w:szCs w:val="24"/>
        </w:rPr>
        <w:t>Аналитическая справка</w:t>
      </w: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bCs/>
          <w:sz w:val="24"/>
          <w:szCs w:val="24"/>
        </w:rPr>
        <w:t xml:space="preserve">по результатам </w:t>
      </w:r>
      <w:r w:rsidRPr="00C7737B">
        <w:rPr>
          <w:rFonts w:ascii="Times New Roman" w:hAnsi="Times New Roman"/>
          <w:b/>
          <w:sz w:val="24"/>
          <w:szCs w:val="24"/>
        </w:rPr>
        <w:t xml:space="preserve">изучения особенностей психического развития и школьной зрелости </w:t>
      </w: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детей</w:t>
      </w:r>
      <w:r w:rsidRPr="00C7737B">
        <w:rPr>
          <w:rFonts w:ascii="Times New Roman" w:hAnsi="Times New Roman"/>
          <w:b/>
          <w:bCs/>
          <w:sz w:val="24"/>
          <w:szCs w:val="24"/>
        </w:rPr>
        <w:t xml:space="preserve"> подготовительной группы МБДОУ № ***</w:t>
      </w:r>
    </w:p>
    <w:p w:rsidR="005D7491" w:rsidRPr="00C7737B" w:rsidRDefault="005D7491" w:rsidP="005D749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С **.**.20** по **.**.20** было проведено обследование воспитанников</w:t>
      </w:r>
      <w:r w:rsidRPr="00C7737B">
        <w:rPr>
          <w:rFonts w:ascii="Times New Roman" w:hAnsi="Times New Roman"/>
          <w:b/>
          <w:sz w:val="24"/>
          <w:szCs w:val="24"/>
        </w:rPr>
        <w:t xml:space="preserve"> </w:t>
      </w:r>
      <w:r w:rsidRPr="00C7737B">
        <w:rPr>
          <w:rFonts w:ascii="Times New Roman" w:hAnsi="Times New Roman"/>
          <w:bCs/>
          <w:sz w:val="24"/>
          <w:szCs w:val="24"/>
        </w:rPr>
        <w:t>подготовительной группы</w:t>
      </w:r>
      <w:r w:rsidRPr="00C7737B">
        <w:rPr>
          <w:rFonts w:ascii="Times New Roman" w:hAnsi="Times New Roman"/>
          <w:sz w:val="24"/>
          <w:szCs w:val="24"/>
        </w:rPr>
        <w:t xml:space="preserve"> с целью определения школьной зрелости и факторов риска школьной дезадаптации.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В обследовании приняли участие ** ребенка.</w:t>
      </w:r>
      <w:r w:rsidRPr="00C7737B">
        <w:rPr>
          <w:rFonts w:ascii="Times New Roman" w:hAnsi="Times New Roman"/>
          <w:bCs/>
          <w:sz w:val="24"/>
          <w:szCs w:val="24"/>
        </w:rPr>
        <w:t xml:space="preserve"> </w:t>
      </w:r>
    </w:p>
    <w:p w:rsidR="00713B93" w:rsidRPr="00C7737B" w:rsidRDefault="005D7491" w:rsidP="00713B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Использовались следующие методики:</w:t>
      </w:r>
    </w:p>
    <w:tbl>
      <w:tblPr>
        <w:tblW w:w="0" w:type="auto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9"/>
        <w:gridCol w:w="1945"/>
        <w:gridCol w:w="3132"/>
        <w:gridCol w:w="4769"/>
      </w:tblGrid>
      <w:tr w:rsidR="005D7491" w:rsidRPr="00C7737B" w:rsidTr="00713B93">
        <w:trPr>
          <w:trHeight w:val="30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rPr>
                <w:rFonts w:ascii="Times New Roman" w:eastAsia="SimSun" w:hAnsi="Times New Roman"/>
                <w:i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iCs/>
                <w:sz w:val="24"/>
                <w:szCs w:val="24"/>
              </w:rPr>
              <w:t>№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Методика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Источник</w:t>
            </w:r>
          </w:p>
        </w:tc>
      </w:tr>
      <w:tr w:rsidR="005D7491" w:rsidRPr="00C7737B" w:rsidTr="00713B93"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i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Cs/>
                <w:iCs/>
                <w:sz w:val="24"/>
                <w:szCs w:val="24"/>
              </w:rPr>
              <w:t>Игровая деятельность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Наблюдение, экспертная оценка (по схеме Д.Б.Эльконина)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Эльконин Д.Б. Психология игры. М.1978. 257-270</w:t>
            </w:r>
          </w:p>
        </w:tc>
      </w:tr>
      <w:tr w:rsidR="005D7491" w:rsidRPr="00C7737B" w:rsidTr="00713B93"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2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Произвольность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Графический диктант (разработан Д.Б.Элькониным)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Рогов Е.И. Настольная книга практического психолога в образовании: Учебное пособие.-М.:ВЛАДОС, 1995.-529 с.</w:t>
            </w:r>
          </w:p>
        </w:tc>
      </w:tr>
      <w:tr w:rsidR="005D7491" w:rsidRPr="00C7737B" w:rsidTr="00713B93">
        <w:trPr>
          <w:trHeight w:val="558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3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Школьная зрелость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Тест А.Керна-И.Иерасека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Гуткина Н.И. Психологическая готовность к школе. М.1993.- с.67-70</w:t>
            </w:r>
          </w:p>
        </w:tc>
      </w:tr>
      <w:tr w:rsidR="005D7491" w:rsidRPr="00C7737B" w:rsidTr="00713B93"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4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Самооценка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Улицы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модификация методики Дембо-Рубинштейн</w:t>
            </w:r>
          </w:p>
        </w:tc>
      </w:tr>
    </w:tbl>
    <w:p w:rsidR="005D7491" w:rsidRPr="00C7737B" w:rsidRDefault="005D7491" w:rsidP="00074FE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7737B">
        <w:rPr>
          <w:rFonts w:ascii="Times New Roman" w:hAnsi="Times New Roman"/>
          <w:bCs/>
          <w:sz w:val="24"/>
          <w:szCs w:val="24"/>
        </w:rPr>
        <w:t xml:space="preserve">Изучение особенностей произвольности, самооценки, школьной зрелости проводилось педагогом-психологом индивидуально в кабинете </w:t>
      </w:r>
      <w:r w:rsidRPr="00C7737B">
        <w:rPr>
          <w:rFonts w:ascii="Times New Roman" w:hAnsi="Times New Roman"/>
          <w:bCs/>
          <w:color w:val="000000"/>
          <w:sz w:val="24"/>
          <w:szCs w:val="24"/>
        </w:rPr>
        <w:t>(</w:t>
      </w:r>
      <w:r w:rsidRPr="00C7737B">
        <w:rPr>
          <w:rFonts w:ascii="Times New Roman" w:hAnsi="Times New Roman"/>
          <w:bCs/>
          <w:i/>
          <w:color w:val="000000"/>
          <w:sz w:val="24"/>
          <w:szCs w:val="24"/>
        </w:rPr>
        <w:t>вариант: индивидуально в помещении группы, изолированно от других детей</w:t>
      </w:r>
      <w:r w:rsidRPr="00C7737B">
        <w:rPr>
          <w:rFonts w:ascii="Times New Roman" w:hAnsi="Times New Roman"/>
          <w:bCs/>
          <w:color w:val="000000"/>
          <w:sz w:val="24"/>
          <w:szCs w:val="24"/>
        </w:rPr>
        <w:t xml:space="preserve">). </w:t>
      </w:r>
      <w:r w:rsidRPr="00C7737B">
        <w:rPr>
          <w:rFonts w:ascii="Times New Roman" w:hAnsi="Times New Roman"/>
          <w:bCs/>
          <w:sz w:val="24"/>
          <w:szCs w:val="24"/>
        </w:rPr>
        <w:t>Оценка игровой деятельности проводилась воспитателями на основе наблюдений за свободной деятельностью детей.</w:t>
      </w:r>
    </w:p>
    <w:p w:rsidR="00A030B3" w:rsidRPr="00C7737B" w:rsidRDefault="005D7491" w:rsidP="00A030B3">
      <w:pPr>
        <w:widowControl w:val="0"/>
        <w:spacing w:after="0" w:line="240" w:lineRule="auto"/>
        <w:ind w:firstLine="708"/>
        <w:jc w:val="both"/>
        <w:rPr>
          <w:rFonts w:ascii="Times New Roman" w:eastAsia="Verdana" w:hAnsi="Times New Roman"/>
          <w:b/>
          <w:kern w:val="1"/>
          <w:sz w:val="24"/>
          <w:szCs w:val="24"/>
          <w:lang w:eastAsia="hi-IN" w:bidi="hi-IN"/>
        </w:rPr>
      </w:pPr>
      <w:r w:rsidRPr="00C7737B">
        <w:rPr>
          <w:rFonts w:ascii="Times New Roman" w:hAnsi="Times New Roman"/>
          <w:bCs/>
          <w:sz w:val="24"/>
          <w:szCs w:val="24"/>
        </w:rPr>
        <w:t xml:space="preserve">Результаты представлены в </w:t>
      </w:r>
      <w:r w:rsidR="00A030B3" w:rsidRPr="00C7737B">
        <w:rPr>
          <w:rFonts w:ascii="Times New Roman" w:eastAsia="Verdana" w:hAnsi="Times New Roman"/>
          <w:b/>
          <w:kern w:val="1"/>
          <w:sz w:val="24"/>
          <w:szCs w:val="24"/>
          <w:lang w:eastAsia="hi-IN" w:bidi="hi-IN"/>
        </w:rPr>
        <w:t>Сводной таблице результатов изучения особенностей психического развития детей группы № ***</w:t>
      </w:r>
    </w:p>
    <w:p w:rsidR="005D7491" w:rsidRPr="00C7737B" w:rsidRDefault="005D7491" w:rsidP="005D7491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5D7491" w:rsidRPr="00C7737B" w:rsidRDefault="005D7491" w:rsidP="00713B9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7737B">
        <w:rPr>
          <w:rFonts w:ascii="Times New Roman" w:hAnsi="Times New Roman"/>
          <w:b/>
          <w:bCs/>
          <w:sz w:val="24"/>
          <w:szCs w:val="24"/>
        </w:rPr>
        <w:t>Выводы:</w:t>
      </w:r>
    </w:p>
    <w:p w:rsidR="005D7491" w:rsidRPr="00C7737B" w:rsidRDefault="005D7491" w:rsidP="00713B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bCs/>
          <w:sz w:val="24"/>
          <w:szCs w:val="24"/>
        </w:rPr>
        <w:t>На основе анализа полученных результатов можно предположить, что</w:t>
      </w:r>
      <w:r w:rsidRPr="00C7737B">
        <w:rPr>
          <w:rFonts w:ascii="Times New Roman" w:hAnsi="Times New Roman"/>
          <w:sz w:val="24"/>
          <w:szCs w:val="24"/>
        </w:rPr>
        <w:t>:</w:t>
      </w:r>
    </w:p>
    <w:p w:rsidR="005D7491" w:rsidRPr="00C7737B" w:rsidRDefault="005D7491" w:rsidP="005D7491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** (** %) детей не выявлены негативные тенденции в развитии и выявлены признаки школьной зрелости;</w:t>
      </w:r>
    </w:p>
    <w:p w:rsidR="005D7491" w:rsidRPr="00C7737B" w:rsidRDefault="005D7491" w:rsidP="005D7491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** (** %) детей выявлены негативные тенденции в развитии произвольности;</w:t>
      </w:r>
    </w:p>
    <w:p w:rsidR="005D7491" w:rsidRPr="00C7737B" w:rsidRDefault="005D7491" w:rsidP="005D7491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 ** (** %)  детей выявлены негативные тенденции в развитии самооценки;</w:t>
      </w:r>
    </w:p>
    <w:p w:rsidR="005D7491" w:rsidRPr="00C7737B" w:rsidRDefault="005D7491" w:rsidP="005D7491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** (** %) детей выявлены негативные тенденции в развитии игровой деятельности;</w:t>
      </w:r>
    </w:p>
    <w:p w:rsidR="005D7491" w:rsidRPr="00C7737B" w:rsidRDefault="005D7491" w:rsidP="005D7491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** (** %) детей выявлены негативные тенденции по *****(</w:t>
      </w:r>
      <w:r w:rsidRPr="00C7737B">
        <w:rPr>
          <w:rFonts w:ascii="Times New Roman" w:hAnsi="Times New Roman"/>
          <w:i/>
          <w:sz w:val="24"/>
          <w:szCs w:val="24"/>
        </w:rPr>
        <w:t>необходимо описать все полученные варианты</w:t>
      </w:r>
      <w:r w:rsidRPr="00C7737B">
        <w:rPr>
          <w:rFonts w:ascii="Times New Roman" w:hAnsi="Times New Roman"/>
          <w:sz w:val="24"/>
          <w:szCs w:val="24"/>
        </w:rPr>
        <w:t>);</w:t>
      </w:r>
    </w:p>
    <w:p w:rsidR="005D7491" w:rsidRPr="00C7737B" w:rsidRDefault="005D7491" w:rsidP="005D7491">
      <w:pPr>
        <w:widowControl w:val="0"/>
        <w:numPr>
          <w:ilvl w:val="0"/>
          <w:numId w:val="15"/>
        </w:numPr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** (** %) детей выявлены негативные тенденции по всем изученным параметрам и не выявлены признаки школьной зрелости.</w:t>
      </w: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</w:p>
    <w:p w:rsidR="005D7491" w:rsidRPr="00C7737B" w:rsidRDefault="005D7491" w:rsidP="00713B93">
      <w:pPr>
        <w:spacing w:after="0" w:line="240" w:lineRule="auto"/>
        <w:ind w:firstLine="709"/>
        <w:rPr>
          <w:rFonts w:ascii="Times New Roman" w:hAnsi="Times New Roman"/>
          <w:b/>
          <w:bCs/>
          <w:iCs/>
          <w:sz w:val="24"/>
          <w:szCs w:val="24"/>
        </w:rPr>
      </w:pPr>
      <w:r w:rsidRPr="00C7737B">
        <w:rPr>
          <w:rFonts w:ascii="Times New Roman" w:hAnsi="Times New Roman"/>
          <w:b/>
          <w:bCs/>
          <w:iCs/>
          <w:sz w:val="24"/>
          <w:szCs w:val="24"/>
        </w:rPr>
        <w:t>Рекомендации:</w:t>
      </w:r>
    </w:p>
    <w:p w:rsidR="005D7491" w:rsidRPr="00C7737B" w:rsidRDefault="005D7491" w:rsidP="00713B93">
      <w:pPr>
        <w:widowControl w:val="0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Провести к</w:t>
      </w:r>
      <w:r w:rsidR="00E734E9" w:rsidRPr="00C7737B">
        <w:rPr>
          <w:rFonts w:ascii="Times New Roman" w:hAnsi="Times New Roman"/>
          <w:sz w:val="24"/>
          <w:szCs w:val="24"/>
        </w:rPr>
        <w:t>онсультации с педагогами группы</w:t>
      </w:r>
      <w:r w:rsidRPr="00C7737B">
        <w:rPr>
          <w:rFonts w:ascii="Times New Roman" w:hAnsi="Times New Roman"/>
          <w:sz w:val="24"/>
          <w:szCs w:val="24"/>
        </w:rPr>
        <w:t xml:space="preserve"> с целью уточнения устойчивости выявленных негативных тенденций.</w:t>
      </w:r>
    </w:p>
    <w:p w:rsidR="005D7491" w:rsidRPr="00C7737B" w:rsidRDefault="005D7491" w:rsidP="00713B93">
      <w:pPr>
        <w:widowControl w:val="0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Провести индивидуальные консультации с родителями детей, у которых были выявлены негативные тенденции в развитии по всем изученным параметрам и не были выявлены признаки школьной зрелости с целью:</w:t>
      </w:r>
    </w:p>
    <w:p w:rsidR="005D7491" w:rsidRPr="00C7737B" w:rsidRDefault="005D7491" w:rsidP="00713B93">
      <w:pPr>
        <w:widowControl w:val="0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информирования о полученных результатах и обсуждения вариантов дальнейшей образовательной траектории;</w:t>
      </w:r>
    </w:p>
    <w:p w:rsidR="005D7491" w:rsidRPr="00C7737B" w:rsidRDefault="005D7491" w:rsidP="00713B93">
      <w:pPr>
        <w:widowControl w:val="0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7737B">
        <w:rPr>
          <w:rFonts w:ascii="Times New Roman" w:hAnsi="Times New Roman"/>
          <w:bCs/>
          <w:iCs/>
          <w:sz w:val="24"/>
          <w:szCs w:val="24"/>
        </w:rPr>
        <w:t>получения согласия на углубленную диагностику.</w:t>
      </w:r>
    </w:p>
    <w:p w:rsidR="005D7491" w:rsidRPr="00C7737B" w:rsidRDefault="005D7491" w:rsidP="00713B93">
      <w:pPr>
        <w:widowControl w:val="0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Провести углублённое обследование детей </w:t>
      </w:r>
      <w:r w:rsidRPr="00C7737B">
        <w:rPr>
          <w:rFonts w:ascii="Times New Roman" w:hAnsi="Times New Roman"/>
          <w:bCs/>
          <w:iCs/>
          <w:sz w:val="24"/>
          <w:szCs w:val="24"/>
        </w:rPr>
        <w:t>(№ **, **)</w:t>
      </w:r>
      <w:r w:rsidRPr="00C7737B">
        <w:rPr>
          <w:rFonts w:ascii="Times New Roman" w:hAnsi="Times New Roman"/>
          <w:sz w:val="24"/>
          <w:szCs w:val="24"/>
        </w:rPr>
        <w:t>, у которых были выявлены негативные тенденции в развитии по всем изученным параметрам и не были выявлены признаки школьной зрелости, с целью уточнения полученных данных и определения возможных дополнительных факторов риска школьной дезадаптации.</w:t>
      </w: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  <w:t>**.**.20**</w:t>
      </w: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  <w:t>Педагог-психолог МБДОУ № ***   _____________ /ФИО/</w:t>
      </w: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</w:p>
    <w:p w:rsidR="005D7491" w:rsidRPr="00C7737B" w:rsidRDefault="005D7491" w:rsidP="005D7491">
      <w:pPr>
        <w:widowControl w:val="0"/>
        <w:spacing w:after="0" w:line="240" w:lineRule="auto"/>
        <w:jc w:val="center"/>
        <w:rPr>
          <w:rFonts w:ascii="Times New Roman" w:eastAsia="Verdana" w:hAnsi="Times New Roman"/>
          <w:b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b/>
          <w:kern w:val="1"/>
          <w:sz w:val="24"/>
          <w:szCs w:val="24"/>
          <w:lang w:eastAsia="hi-IN" w:bidi="hi-IN"/>
        </w:rPr>
        <w:t>Сводная таблица результатов изучения особенностей психического развития детей группы № ***</w:t>
      </w: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5"/>
        <w:gridCol w:w="1326"/>
        <w:gridCol w:w="1886"/>
        <w:gridCol w:w="1542"/>
        <w:gridCol w:w="778"/>
        <w:gridCol w:w="1005"/>
        <w:gridCol w:w="1451"/>
        <w:gridCol w:w="1858"/>
      </w:tblGrid>
      <w:tr w:rsidR="005D7491" w:rsidRPr="00C7737B" w:rsidTr="00C07685">
        <w:trPr>
          <w:trHeight w:val="360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Дата рождения</w:t>
            </w:r>
          </w:p>
        </w:tc>
        <w:tc>
          <w:tcPr>
            <w:tcW w:w="1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Произвольность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Самооценка</w:t>
            </w: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Игра</w:t>
            </w:r>
          </w:p>
        </w:tc>
        <w:tc>
          <w:tcPr>
            <w:tcW w:w="2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hi-IN" w:bidi="hi-IN"/>
              </w:rPr>
              <w:t>Школьная зрелость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Наличие негативных тенденций</w:t>
            </w:r>
          </w:p>
        </w:tc>
      </w:tr>
      <w:tr w:rsidR="005D7491" w:rsidRPr="00C7737B" w:rsidTr="00C07685">
        <w:trPr>
          <w:trHeight w:val="36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hi-IN" w:bidi="hi-IN"/>
              </w:rPr>
              <w:t>кол баллов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hi-IN" w:bidi="hi-IN"/>
              </w:rPr>
              <w:t>наличие признаков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5D7491" w:rsidRPr="00C7737B" w:rsidTr="00C07685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18.04.11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соотв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адекватная, диф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соотв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+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не выявлено</w:t>
            </w:r>
          </w:p>
        </w:tc>
      </w:tr>
      <w:tr w:rsidR="005D7491" w:rsidRPr="00C7737B" w:rsidTr="00C07685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22.11.11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не соотв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завыш, недиф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соотв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произв., самооценка и ШЗ</w:t>
            </w:r>
          </w:p>
        </w:tc>
      </w:tr>
    </w:tbl>
    <w:p w:rsidR="005D7491" w:rsidRPr="00C7737B" w:rsidRDefault="005D7491" w:rsidP="005D7491">
      <w:pPr>
        <w:widowControl w:val="0"/>
        <w:spacing w:after="0" w:line="240" w:lineRule="auto"/>
        <w:jc w:val="center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</w:p>
    <w:p w:rsidR="00713B93" w:rsidRPr="00C7737B" w:rsidRDefault="00713B93" w:rsidP="005D7491">
      <w:pPr>
        <w:widowControl w:val="0"/>
        <w:spacing w:after="0" w:line="240" w:lineRule="auto"/>
        <w:jc w:val="center"/>
        <w:rPr>
          <w:rFonts w:ascii="Times New Roman" w:eastAsia="Verdana" w:hAnsi="Times New Roman"/>
          <w:b/>
          <w:bCs/>
          <w:kern w:val="1"/>
          <w:sz w:val="24"/>
          <w:szCs w:val="24"/>
          <w:lang w:eastAsia="hi-IN" w:bidi="hi-IN"/>
        </w:rPr>
      </w:pPr>
    </w:p>
    <w:p w:rsidR="00074FE9" w:rsidRPr="00C7737B" w:rsidRDefault="00074FE9" w:rsidP="005D7491">
      <w:pPr>
        <w:widowControl w:val="0"/>
        <w:spacing w:after="0" w:line="240" w:lineRule="auto"/>
        <w:jc w:val="center"/>
        <w:rPr>
          <w:rFonts w:ascii="Times New Roman" w:eastAsia="Verdana" w:hAnsi="Times New Roman"/>
          <w:b/>
          <w:bCs/>
          <w:kern w:val="1"/>
          <w:sz w:val="24"/>
          <w:szCs w:val="24"/>
          <w:lang w:eastAsia="hi-IN" w:bidi="hi-IN"/>
        </w:rPr>
      </w:pPr>
    </w:p>
    <w:p w:rsidR="00074FE9" w:rsidRPr="00C7737B" w:rsidRDefault="00074FE9" w:rsidP="005D7491">
      <w:pPr>
        <w:widowControl w:val="0"/>
        <w:spacing w:after="0" w:line="240" w:lineRule="auto"/>
        <w:jc w:val="center"/>
        <w:rPr>
          <w:rFonts w:ascii="Times New Roman" w:eastAsia="Verdana" w:hAnsi="Times New Roman"/>
          <w:b/>
          <w:bCs/>
          <w:kern w:val="1"/>
          <w:sz w:val="24"/>
          <w:szCs w:val="24"/>
          <w:lang w:eastAsia="hi-IN" w:bidi="hi-IN"/>
        </w:rPr>
      </w:pPr>
    </w:p>
    <w:p w:rsidR="005D7491" w:rsidRPr="00C7737B" w:rsidRDefault="005D7491" w:rsidP="005D7491">
      <w:pPr>
        <w:widowControl w:val="0"/>
        <w:spacing w:after="0" w:line="240" w:lineRule="auto"/>
        <w:jc w:val="center"/>
        <w:rPr>
          <w:rFonts w:ascii="Times New Roman" w:eastAsia="Verdana" w:hAnsi="Times New Roman"/>
          <w:b/>
          <w:bCs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b/>
          <w:bCs/>
          <w:kern w:val="1"/>
          <w:sz w:val="24"/>
          <w:szCs w:val="24"/>
          <w:lang w:eastAsia="hi-IN" w:bidi="hi-IN"/>
        </w:rPr>
        <w:t>Аналитическая справка</w:t>
      </w: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7737B">
        <w:rPr>
          <w:rFonts w:ascii="Times New Roman" w:hAnsi="Times New Roman"/>
          <w:b/>
          <w:bCs/>
          <w:sz w:val="24"/>
          <w:szCs w:val="24"/>
        </w:rPr>
        <w:t xml:space="preserve">по результатам </w:t>
      </w:r>
      <w:r w:rsidRPr="00C7737B">
        <w:rPr>
          <w:rFonts w:ascii="Times New Roman" w:hAnsi="Times New Roman"/>
          <w:b/>
          <w:sz w:val="24"/>
          <w:szCs w:val="24"/>
        </w:rPr>
        <w:t xml:space="preserve">изучения особенностей психического развития детей группы </w:t>
      </w:r>
      <w:r w:rsidRPr="00C7737B">
        <w:rPr>
          <w:rFonts w:ascii="Times New Roman" w:hAnsi="Times New Roman"/>
          <w:b/>
          <w:bCs/>
          <w:sz w:val="24"/>
          <w:szCs w:val="24"/>
        </w:rPr>
        <w:t>раннего возраста в МБДОУ №***</w:t>
      </w: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С **.**.20** по **.**.20** г. было проведено обследование воспитанников группы раннего возраста с</w:t>
      </w:r>
      <w:r w:rsidRPr="00C7737B">
        <w:rPr>
          <w:rFonts w:ascii="Times New Roman" w:hAnsi="Times New Roman"/>
          <w:b/>
          <w:sz w:val="24"/>
          <w:szCs w:val="24"/>
        </w:rPr>
        <w:t xml:space="preserve"> </w:t>
      </w:r>
      <w:r w:rsidRPr="00C7737B">
        <w:rPr>
          <w:rFonts w:ascii="Times New Roman" w:hAnsi="Times New Roman"/>
          <w:sz w:val="24"/>
          <w:szCs w:val="24"/>
        </w:rPr>
        <w:t>целью выявления негативных тенденций в их психическом развитии.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В обследовании приняло участие ** ребенка.</w:t>
      </w:r>
    </w:p>
    <w:p w:rsidR="00E734E9" w:rsidRPr="00C7737B" w:rsidRDefault="00E734E9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Использовались следующие методики: </w:t>
      </w:r>
    </w:p>
    <w:tbl>
      <w:tblPr>
        <w:tblW w:w="0" w:type="auto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0"/>
        <w:gridCol w:w="2659"/>
        <w:gridCol w:w="2801"/>
        <w:gridCol w:w="4193"/>
      </w:tblGrid>
      <w:tr w:rsidR="005D7491" w:rsidRPr="00C7737B" w:rsidTr="00713B93"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i/>
                <w:i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i/>
                <w:iCs/>
                <w:sz w:val="24"/>
                <w:szCs w:val="24"/>
              </w:rPr>
              <w:t>№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Методика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Источник</w:t>
            </w:r>
          </w:p>
        </w:tc>
      </w:tr>
      <w:tr w:rsidR="005D7491" w:rsidRPr="00C7737B" w:rsidTr="00713B93">
        <w:trPr>
          <w:trHeight w:val="922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Игровая деятельность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Наблюдение, экспертная оценка (по схеме Д.Б.Эльконина)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Эльконин Д.Б. Психология игры. М.1978., 257-270</w:t>
            </w:r>
          </w:p>
        </w:tc>
      </w:tr>
      <w:tr w:rsidR="005D7491" w:rsidRPr="00C7737B" w:rsidTr="00713B93">
        <w:trPr>
          <w:trHeight w:val="957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Познавательные процессы:</w:t>
            </w:r>
          </w:p>
          <w:p w:rsidR="005D7491" w:rsidRPr="00C7737B" w:rsidRDefault="005D7491" w:rsidP="00713B93">
            <w:pPr>
              <w:widowControl w:val="0"/>
              <w:numPr>
                <w:ilvl w:val="0"/>
                <w:numId w:val="21"/>
              </w:numPr>
              <w:suppressLineNumbers/>
              <w:spacing w:after="0" w:line="240" w:lineRule="auto"/>
              <w:ind w:left="608" w:right="666" w:hanging="426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Мышление</w:t>
            </w:r>
          </w:p>
          <w:p w:rsidR="005D7491" w:rsidRPr="00C7737B" w:rsidRDefault="005D7491" w:rsidP="00713B93">
            <w:pPr>
              <w:widowControl w:val="0"/>
              <w:numPr>
                <w:ilvl w:val="0"/>
                <w:numId w:val="21"/>
              </w:numPr>
              <w:suppressLineNumbers/>
              <w:spacing w:after="0" w:line="240" w:lineRule="auto"/>
              <w:ind w:left="608" w:right="666" w:hanging="426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Понимание инструкции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«Коробка форм» «Пирамидка»</w:t>
            </w:r>
          </w:p>
        </w:tc>
        <w:tc>
          <w:tcPr>
            <w:tcW w:w="4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Диагностика в детском саду. Под ред. Е.А.</w:t>
            </w:r>
            <w:r w:rsidR="00651B3A" w:rsidRPr="00C7737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C7737B">
              <w:rPr>
                <w:rFonts w:ascii="Times New Roman" w:eastAsia="SimSun" w:hAnsi="Times New Roman"/>
                <w:sz w:val="24"/>
                <w:szCs w:val="24"/>
              </w:rPr>
              <w:t>Ничипорюк, Г.Д.</w:t>
            </w:r>
            <w:r w:rsidR="00651B3A" w:rsidRPr="00C7737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C7737B">
              <w:rPr>
                <w:rFonts w:ascii="Times New Roman" w:eastAsia="SimSun" w:hAnsi="Times New Roman"/>
                <w:sz w:val="24"/>
                <w:szCs w:val="24"/>
              </w:rPr>
              <w:t>Посевиной. Ростов-на-Дону, Феникс. изд.2-е, 2003.с.87,88.</w:t>
            </w:r>
          </w:p>
        </w:tc>
      </w:tr>
      <w:tr w:rsidR="005D7491" w:rsidRPr="00C7737B" w:rsidTr="00713B93">
        <w:trPr>
          <w:trHeight w:val="657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Моторика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Наблюдение в процессе выполнения методик</w:t>
            </w:r>
          </w:p>
        </w:tc>
        <w:tc>
          <w:tcPr>
            <w:tcW w:w="4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5D7491" w:rsidRPr="00C7737B" w:rsidTr="00713B93">
        <w:trPr>
          <w:trHeight w:val="657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737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Самосознание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Экспертная оценка</w:t>
            </w:r>
          </w:p>
          <w:p w:rsidR="005D7491" w:rsidRPr="00C7737B" w:rsidRDefault="005D7491" w:rsidP="00713B93">
            <w:pPr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(по схеме В.С.Мухиной)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Мухина В.С. Психология детства и отрочества. – М., 1998. – С.190 – 210 (модификация Е.А.</w:t>
            </w:r>
            <w:r w:rsidR="00651B3A" w:rsidRPr="00C773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737B">
              <w:rPr>
                <w:rFonts w:ascii="Times New Roman" w:hAnsi="Times New Roman"/>
                <w:sz w:val="24"/>
                <w:szCs w:val="24"/>
              </w:rPr>
              <w:t>Ничипорюк)</w:t>
            </w:r>
          </w:p>
        </w:tc>
      </w:tr>
    </w:tbl>
    <w:p w:rsidR="005D7491" w:rsidRPr="00C7737B" w:rsidRDefault="005D7491" w:rsidP="005D7491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C7737B">
        <w:rPr>
          <w:rFonts w:ascii="Times New Roman" w:hAnsi="Times New Roman"/>
          <w:bCs/>
          <w:sz w:val="24"/>
          <w:szCs w:val="24"/>
        </w:rPr>
        <w:t xml:space="preserve">Изучение особенностей моторики, мышления, понимания инструкции и самосознания проводилось педагогом-психологом индивидуально в кабинете </w:t>
      </w:r>
      <w:r w:rsidRPr="00C7737B">
        <w:rPr>
          <w:rFonts w:ascii="Times New Roman" w:hAnsi="Times New Roman"/>
          <w:bCs/>
          <w:color w:val="000000"/>
          <w:sz w:val="24"/>
          <w:szCs w:val="24"/>
        </w:rPr>
        <w:t>(</w:t>
      </w:r>
      <w:r w:rsidRPr="00C7737B">
        <w:rPr>
          <w:rFonts w:ascii="Times New Roman" w:hAnsi="Times New Roman"/>
          <w:bCs/>
          <w:i/>
          <w:color w:val="000000"/>
          <w:sz w:val="24"/>
          <w:szCs w:val="24"/>
        </w:rPr>
        <w:t xml:space="preserve">вариант: индивидуально </w:t>
      </w:r>
      <w:r w:rsidR="00713B93" w:rsidRPr="00C7737B">
        <w:rPr>
          <w:rFonts w:ascii="Times New Roman" w:hAnsi="Times New Roman"/>
          <w:bCs/>
          <w:i/>
          <w:color w:val="000000"/>
          <w:sz w:val="24"/>
          <w:szCs w:val="24"/>
        </w:rPr>
        <w:br/>
      </w:r>
      <w:r w:rsidRPr="00C7737B">
        <w:rPr>
          <w:rFonts w:ascii="Times New Roman" w:hAnsi="Times New Roman"/>
          <w:bCs/>
          <w:i/>
          <w:color w:val="000000"/>
          <w:sz w:val="24"/>
          <w:szCs w:val="24"/>
        </w:rPr>
        <w:t>в помещении группы, изолированно от других детей</w:t>
      </w:r>
      <w:r w:rsidRPr="00C7737B">
        <w:rPr>
          <w:rFonts w:ascii="Times New Roman" w:hAnsi="Times New Roman"/>
          <w:bCs/>
          <w:color w:val="000000"/>
          <w:sz w:val="24"/>
          <w:szCs w:val="24"/>
        </w:rPr>
        <w:t xml:space="preserve">). </w:t>
      </w:r>
      <w:r w:rsidRPr="00C7737B">
        <w:rPr>
          <w:rFonts w:ascii="Times New Roman" w:hAnsi="Times New Roman"/>
          <w:bCs/>
          <w:sz w:val="24"/>
          <w:szCs w:val="24"/>
        </w:rPr>
        <w:t>Оценка игровой деятельности проводилась воспитателями на основе наблюдений за свободной деятельностью детей.</w:t>
      </w:r>
    </w:p>
    <w:p w:rsidR="00713B93" w:rsidRPr="00C7737B" w:rsidRDefault="00713B93" w:rsidP="005D7491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A030B3" w:rsidRPr="00C7737B" w:rsidRDefault="005D7491" w:rsidP="00A030B3">
      <w:pPr>
        <w:widowControl w:val="0"/>
        <w:spacing w:after="0" w:line="240" w:lineRule="auto"/>
        <w:ind w:firstLine="708"/>
        <w:jc w:val="both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  <w:r w:rsidRPr="00C7737B">
        <w:rPr>
          <w:rFonts w:ascii="Times New Roman" w:hAnsi="Times New Roman"/>
          <w:bCs/>
          <w:sz w:val="24"/>
          <w:szCs w:val="24"/>
        </w:rPr>
        <w:t xml:space="preserve">Результаты представлены в </w:t>
      </w:r>
      <w:r w:rsidR="00A030B3" w:rsidRPr="00C7737B">
        <w:rPr>
          <w:rFonts w:ascii="Times New Roman" w:eastAsia="Verdana" w:hAnsi="Times New Roman"/>
          <w:b/>
          <w:kern w:val="1"/>
          <w:sz w:val="24"/>
          <w:szCs w:val="24"/>
          <w:lang w:eastAsia="hi-IN" w:bidi="hi-IN"/>
        </w:rPr>
        <w:t xml:space="preserve">Сводная таблица результатов изучения особенностей психического развития детей группы </w:t>
      </w:r>
      <w:r w:rsidR="00A030B3" w:rsidRPr="00C7737B">
        <w:rPr>
          <w:rFonts w:ascii="Times New Roman" w:eastAsia="Verdana" w:hAnsi="Times New Roman"/>
          <w:b/>
          <w:bCs/>
          <w:kern w:val="1"/>
          <w:sz w:val="24"/>
          <w:szCs w:val="24"/>
          <w:lang w:eastAsia="hi-IN" w:bidi="hi-IN"/>
        </w:rPr>
        <w:t xml:space="preserve">раннего возраста </w:t>
      </w:r>
      <w:r w:rsidR="00A030B3" w:rsidRPr="00C7737B">
        <w:rPr>
          <w:rFonts w:ascii="Times New Roman" w:eastAsia="Verdana" w:hAnsi="Times New Roman"/>
          <w:b/>
          <w:kern w:val="1"/>
          <w:sz w:val="24"/>
          <w:szCs w:val="24"/>
          <w:lang w:eastAsia="hi-IN" w:bidi="hi-IN"/>
        </w:rPr>
        <w:t xml:space="preserve">№ </w:t>
      </w:r>
      <w:r w:rsidR="00A030B3" w:rsidRPr="00C7737B"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  <w:t>**.</w:t>
      </w:r>
    </w:p>
    <w:p w:rsidR="00A030B3" w:rsidRPr="00C7737B" w:rsidRDefault="00A030B3" w:rsidP="005D749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D7491" w:rsidRPr="00C7737B" w:rsidRDefault="005D7491" w:rsidP="00713B9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7737B">
        <w:rPr>
          <w:rFonts w:ascii="Times New Roman" w:hAnsi="Times New Roman"/>
          <w:b/>
          <w:bCs/>
          <w:sz w:val="24"/>
          <w:szCs w:val="24"/>
        </w:rPr>
        <w:t>Вывод:</w:t>
      </w:r>
    </w:p>
    <w:p w:rsidR="005D7491" w:rsidRPr="00C7737B" w:rsidRDefault="005D7491" w:rsidP="00713B9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7737B">
        <w:rPr>
          <w:rFonts w:ascii="Times New Roman" w:hAnsi="Times New Roman"/>
          <w:bCs/>
          <w:sz w:val="24"/>
          <w:szCs w:val="24"/>
        </w:rPr>
        <w:t>На основе анализа полученных данных можно предположить:</w:t>
      </w:r>
    </w:p>
    <w:p w:rsidR="005D7491" w:rsidRPr="00C7737B" w:rsidRDefault="005D7491" w:rsidP="005D7491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** (** %) детей не выявлены негативные тенденции в развитии;</w:t>
      </w:r>
    </w:p>
    <w:p w:rsidR="005D7491" w:rsidRPr="00C7737B" w:rsidRDefault="005D7491" w:rsidP="005D7491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** (** %) детей выявлены негативные тенденции в развитии мышления;</w:t>
      </w:r>
    </w:p>
    <w:p w:rsidR="005D7491" w:rsidRPr="00C7737B" w:rsidRDefault="005D7491" w:rsidP="005D7491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** (** %) детей выявлены негативные тенденции в понимании инструкции;</w:t>
      </w:r>
    </w:p>
    <w:p w:rsidR="005D7491" w:rsidRPr="00C7737B" w:rsidRDefault="005D7491" w:rsidP="005D7491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** (** %) детей выявлены негативные тенденции в развитии моторики;</w:t>
      </w:r>
    </w:p>
    <w:p w:rsidR="005D7491" w:rsidRPr="00C7737B" w:rsidRDefault="005D7491" w:rsidP="005D7491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** (** %) детей выявлены негативные тенденции в развитии самосознания;</w:t>
      </w:r>
    </w:p>
    <w:p w:rsidR="005D7491" w:rsidRPr="00C7737B" w:rsidRDefault="005D7491" w:rsidP="005D7491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** (** %) детей выявлены негативные тенденции в развитии игровой деятельности</w:t>
      </w:r>
    </w:p>
    <w:p w:rsidR="005D7491" w:rsidRPr="00C7737B" w:rsidRDefault="005D7491" w:rsidP="005D7491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*****(</w:t>
      </w:r>
      <w:r w:rsidRPr="00C7737B">
        <w:rPr>
          <w:rFonts w:ascii="Times New Roman" w:hAnsi="Times New Roman"/>
          <w:i/>
          <w:sz w:val="24"/>
          <w:szCs w:val="24"/>
        </w:rPr>
        <w:t>необходимо описать все полученные варианты</w:t>
      </w:r>
      <w:r w:rsidRPr="00C7737B">
        <w:rPr>
          <w:rFonts w:ascii="Times New Roman" w:hAnsi="Times New Roman"/>
          <w:sz w:val="24"/>
          <w:szCs w:val="24"/>
        </w:rPr>
        <w:t>);</w:t>
      </w:r>
    </w:p>
    <w:p w:rsidR="005D7491" w:rsidRPr="00C7737B" w:rsidRDefault="005D7491" w:rsidP="005D7491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 ** (** %) детей выявлены негативные тенденции по всем изученным параметрам.</w:t>
      </w:r>
    </w:p>
    <w:p w:rsidR="00713B93" w:rsidRPr="00C7737B" w:rsidRDefault="00713B93" w:rsidP="00713B93">
      <w:pPr>
        <w:widowControl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713B9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7737B">
        <w:rPr>
          <w:rFonts w:ascii="Times New Roman" w:hAnsi="Times New Roman"/>
          <w:b/>
          <w:bCs/>
          <w:sz w:val="24"/>
          <w:szCs w:val="24"/>
        </w:rPr>
        <w:t>Рекомендации:</w:t>
      </w:r>
    </w:p>
    <w:p w:rsidR="005D7491" w:rsidRPr="00C7737B" w:rsidRDefault="005D7491" w:rsidP="00713B9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7737B">
        <w:rPr>
          <w:rFonts w:ascii="Times New Roman" w:hAnsi="Times New Roman"/>
          <w:bCs/>
          <w:iCs/>
          <w:sz w:val="24"/>
          <w:szCs w:val="24"/>
        </w:rPr>
        <w:t>1. Провести консультации с педагогами группы, с целью уточнения устойчивости выявленных негативных тенденций.</w:t>
      </w:r>
    </w:p>
    <w:p w:rsidR="005D7491" w:rsidRPr="00C7737B" w:rsidRDefault="005D7491" w:rsidP="00713B9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7737B">
        <w:rPr>
          <w:rFonts w:ascii="Times New Roman" w:hAnsi="Times New Roman"/>
          <w:bCs/>
          <w:iCs/>
          <w:sz w:val="24"/>
          <w:szCs w:val="24"/>
        </w:rPr>
        <w:t xml:space="preserve">2. Провести индивидуальные консультации с родителями </w:t>
      </w:r>
      <w:r w:rsidRPr="00C7737B">
        <w:rPr>
          <w:rFonts w:ascii="Times New Roman" w:hAnsi="Times New Roman"/>
          <w:sz w:val="24"/>
          <w:szCs w:val="24"/>
        </w:rPr>
        <w:t>детей, у которых были выявлены негативные тенденции в развитии всех изученных параметров</w:t>
      </w:r>
      <w:r w:rsidRPr="00C7737B">
        <w:rPr>
          <w:rFonts w:ascii="Times New Roman" w:hAnsi="Times New Roman"/>
          <w:sz w:val="24"/>
          <w:szCs w:val="24"/>
          <w:vertAlign w:val="superscript"/>
        </w:rPr>
        <w:t>1</w:t>
      </w:r>
      <w:r w:rsidRPr="00C7737B">
        <w:rPr>
          <w:rFonts w:ascii="Times New Roman" w:hAnsi="Times New Roman"/>
          <w:sz w:val="24"/>
          <w:szCs w:val="24"/>
        </w:rPr>
        <w:t xml:space="preserve"> </w:t>
      </w:r>
      <w:r w:rsidRPr="00C7737B">
        <w:rPr>
          <w:rFonts w:ascii="Times New Roman" w:hAnsi="Times New Roman"/>
          <w:bCs/>
          <w:iCs/>
          <w:sz w:val="24"/>
          <w:szCs w:val="24"/>
        </w:rPr>
        <w:t>с целью</w:t>
      </w:r>
    </w:p>
    <w:p w:rsidR="005D7491" w:rsidRPr="00C7737B" w:rsidRDefault="005D7491" w:rsidP="005D7491">
      <w:pPr>
        <w:widowControl w:val="0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информирования о полученных результатах;</w:t>
      </w:r>
    </w:p>
    <w:p w:rsidR="005D7491" w:rsidRPr="00C7737B" w:rsidRDefault="005D7491" w:rsidP="005D7491">
      <w:pPr>
        <w:widowControl w:val="0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C7737B">
        <w:rPr>
          <w:rFonts w:ascii="Times New Roman" w:hAnsi="Times New Roman"/>
          <w:bCs/>
          <w:iCs/>
          <w:sz w:val="24"/>
          <w:szCs w:val="24"/>
        </w:rPr>
        <w:t>получения согласия на углубленную диагностику.</w:t>
      </w:r>
    </w:p>
    <w:p w:rsidR="005D7491" w:rsidRPr="00C7737B" w:rsidRDefault="005D7491" w:rsidP="00713B9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7737B">
        <w:rPr>
          <w:rFonts w:ascii="Times New Roman" w:hAnsi="Times New Roman"/>
          <w:bCs/>
          <w:iCs/>
          <w:sz w:val="24"/>
          <w:szCs w:val="24"/>
        </w:rPr>
        <w:t>3. Провести углубленное обследование ребенка, (</w:t>
      </w:r>
      <w:r w:rsidRPr="00C7737B">
        <w:rPr>
          <w:rFonts w:ascii="Times New Roman" w:hAnsi="Times New Roman"/>
          <w:bCs/>
          <w:i/>
          <w:iCs/>
          <w:sz w:val="24"/>
          <w:szCs w:val="24"/>
        </w:rPr>
        <w:t>детей</w:t>
      </w:r>
      <w:r w:rsidRPr="00C7737B">
        <w:rPr>
          <w:rFonts w:ascii="Times New Roman" w:hAnsi="Times New Roman"/>
          <w:bCs/>
          <w:iCs/>
          <w:sz w:val="24"/>
          <w:szCs w:val="24"/>
        </w:rPr>
        <w:t>) (№**), для уточнения устойчивости выявленных негативных тенденций и определения необходимости проведения развивающе-коррекционной работы.</w:t>
      </w:r>
    </w:p>
    <w:p w:rsidR="005D7491" w:rsidRPr="00C7737B" w:rsidRDefault="005D7491" w:rsidP="005D7491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  <w:t>**.**.20**</w:t>
      </w: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  <w:t>Педагог-психолог МБДОУ № ***   _____________ /ФИО/</w:t>
      </w: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</w:p>
    <w:p w:rsidR="005D7491" w:rsidRPr="00C7737B" w:rsidRDefault="005D7491" w:rsidP="005D7491">
      <w:pPr>
        <w:widowControl w:val="0"/>
        <w:spacing w:after="0" w:line="240" w:lineRule="auto"/>
        <w:jc w:val="both"/>
        <w:rPr>
          <w:rFonts w:ascii="Times New Roman" w:eastAsia="Verdana" w:hAnsi="Times New Roman"/>
          <w:kern w:val="1"/>
          <w:sz w:val="20"/>
          <w:szCs w:val="20"/>
          <w:lang w:eastAsia="hi-IN" w:bidi="hi-IN"/>
        </w:rPr>
      </w:pPr>
      <w:r w:rsidRPr="00C7737B">
        <w:rPr>
          <w:rFonts w:ascii="Times New Roman" w:eastAsia="Verdana" w:hAnsi="Times New Roman"/>
          <w:kern w:val="1"/>
          <w:sz w:val="20"/>
          <w:szCs w:val="20"/>
          <w:vertAlign w:val="superscript"/>
          <w:lang w:eastAsia="hi-IN" w:bidi="hi-IN"/>
        </w:rPr>
        <w:t>1</w:t>
      </w:r>
      <w:r w:rsidRPr="00C7737B">
        <w:rPr>
          <w:rFonts w:ascii="Times New Roman" w:eastAsia="Verdana" w:hAnsi="Times New Roman"/>
          <w:kern w:val="1"/>
          <w:sz w:val="20"/>
          <w:szCs w:val="20"/>
          <w:lang w:eastAsia="hi-IN" w:bidi="hi-IN"/>
        </w:rPr>
        <w:t xml:space="preserve"> – исходя из возможностей педагога-психолога (соотношения ставки и количества детей в ДОО), углубленная диагностика может проводиться только с детьми, у которых были выявлены негативные тенденции по всем параметрам, или с детьми, у которых были выявленные негативные тенденции даже по одному параметру</w:t>
      </w:r>
      <w:r w:rsidR="00713B93" w:rsidRPr="00C7737B">
        <w:rPr>
          <w:rFonts w:ascii="Times New Roman" w:eastAsia="Verdana" w:hAnsi="Times New Roman"/>
          <w:kern w:val="1"/>
          <w:sz w:val="20"/>
          <w:szCs w:val="20"/>
          <w:lang w:eastAsia="hi-IN" w:bidi="hi-IN"/>
        </w:rPr>
        <w:br/>
      </w:r>
      <w:r w:rsidRPr="00C7737B">
        <w:rPr>
          <w:rFonts w:ascii="Times New Roman" w:eastAsia="Verdana" w:hAnsi="Times New Roman"/>
          <w:kern w:val="1"/>
          <w:sz w:val="20"/>
          <w:szCs w:val="20"/>
          <w:lang w:eastAsia="hi-IN" w:bidi="hi-IN"/>
        </w:rPr>
        <w:t xml:space="preserve"> (это лучший вариант).</w:t>
      </w:r>
    </w:p>
    <w:p w:rsidR="005D7491" w:rsidRPr="00C7737B" w:rsidRDefault="005D7491" w:rsidP="005D74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widowControl w:val="0"/>
        <w:spacing w:after="0" w:line="240" w:lineRule="auto"/>
        <w:jc w:val="center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b/>
          <w:kern w:val="1"/>
          <w:sz w:val="24"/>
          <w:szCs w:val="24"/>
          <w:lang w:eastAsia="hi-IN" w:bidi="hi-IN"/>
        </w:rPr>
        <w:t xml:space="preserve">Сводная таблица результатов изучения особенностей психического развития детей группы </w:t>
      </w:r>
      <w:r w:rsidRPr="00C7737B">
        <w:rPr>
          <w:rFonts w:ascii="Times New Roman" w:eastAsia="Verdana" w:hAnsi="Times New Roman"/>
          <w:b/>
          <w:bCs/>
          <w:kern w:val="1"/>
          <w:sz w:val="24"/>
          <w:szCs w:val="24"/>
          <w:lang w:eastAsia="hi-IN" w:bidi="hi-IN"/>
        </w:rPr>
        <w:t xml:space="preserve">раннего возраста </w:t>
      </w:r>
      <w:r w:rsidRPr="00C7737B">
        <w:rPr>
          <w:rFonts w:ascii="Times New Roman" w:eastAsia="Verdana" w:hAnsi="Times New Roman"/>
          <w:b/>
          <w:kern w:val="1"/>
          <w:sz w:val="24"/>
          <w:szCs w:val="24"/>
          <w:lang w:eastAsia="hi-IN" w:bidi="hi-IN"/>
        </w:rPr>
        <w:t xml:space="preserve">№ </w:t>
      </w:r>
      <w:r w:rsidRPr="00C7737B"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  <w:t>**</w:t>
      </w:r>
    </w:p>
    <w:p w:rsidR="005D7491" w:rsidRPr="00C7737B" w:rsidRDefault="005D7491" w:rsidP="005D7491">
      <w:pPr>
        <w:widowControl w:val="0"/>
        <w:spacing w:after="0" w:line="240" w:lineRule="auto"/>
        <w:jc w:val="center"/>
        <w:rPr>
          <w:rFonts w:ascii="Times New Roman" w:eastAsia="Verdana" w:hAnsi="Times New Roman"/>
          <w:b/>
          <w:kern w:val="1"/>
          <w:sz w:val="24"/>
          <w:szCs w:val="24"/>
          <w:lang w:eastAsia="hi-IN" w:bidi="hi-IN"/>
        </w:rPr>
      </w:pPr>
    </w:p>
    <w:tbl>
      <w:tblPr>
        <w:tblW w:w="1029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45"/>
        <w:gridCol w:w="1371"/>
        <w:gridCol w:w="1375"/>
        <w:gridCol w:w="1463"/>
        <w:gridCol w:w="875"/>
        <w:gridCol w:w="1701"/>
        <w:gridCol w:w="1275"/>
        <w:gridCol w:w="1786"/>
      </w:tblGrid>
      <w:tr w:rsidR="005D7491" w:rsidRPr="00C7737B" w:rsidTr="00713B93">
        <w:trPr>
          <w:trHeight w:val="284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1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hi-IN" w:bidi="hi-IN"/>
              </w:rPr>
              <w:t>Дата рождения</w:t>
            </w:r>
          </w:p>
        </w:tc>
        <w:tc>
          <w:tcPr>
            <w:tcW w:w="2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Познавательные процессы</w:t>
            </w:r>
          </w:p>
        </w:tc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Игра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Самосознание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Моторика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Наличие негативных тенденций</w:t>
            </w:r>
          </w:p>
        </w:tc>
      </w:tr>
      <w:tr w:rsidR="005D7491" w:rsidRPr="00C7737B" w:rsidTr="00713B93">
        <w:trPr>
          <w:trHeight w:val="251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Мышление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Инструкция</w:t>
            </w:r>
          </w:p>
        </w:tc>
        <w:tc>
          <w:tcPr>
            <w:tcW w:w="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5D7491" w:rsidRPr="00C7737B" w:rsidTr="00713B93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color w:val="000000"/>
                <w:sz w:val="24"/>
                <w:szCs w:val="24"/>
              </w:rPr>
              <w:t>16.04.2014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E734E9" w:rsidP="00713B9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соотв.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E734E9" w:rsidP="00713B9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соотв.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E734E9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соотв.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E734E9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соотв.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E734E9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соотв.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не выявлено</w:t>
            </w:r>
          </w:p>
        </w:tc>
      </w:tr>
      <w:tr w:rsidR="005D7491" w:rsidRPr="00C7737B" w:rsidTr="00713B93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color w:val="000000"/>
                <w:sz w:val="24"/>
                <w:szCs w:val="24"/>
              </w:rPr>
              <w:t>30.07.2014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E734E9" w:rsidP="00713B9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соотв.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E734E9" w:rsidP="00713B9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соотв.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E734E9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соотв.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E734E9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не соотв.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E734E9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соотв.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widowControl w:val="0"/>
              <w:snapToGrid w:val="0"/>
              <w:spacing w:after="0"/>
              <w:jc w:val="center"/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</w:pPr>
            <w:r w:rsidRPr="00C7737B">
              <w:rPr>
                <w:rFonts w:ascii="Times New Roman" w:eastAsia="Verdana" w:hAnsi="Times New Roman"/>
                <w:kern w:val="1"/>
                <w:sz w:val="24"/>
                <w:szCs w:val="24"/>
                <w:lang w:eastAsia="hi-IN" w:bidi="hi-IN"/>
              </w:rPr>
              <w:t>самосознание</w:t>
            </w:r>
          </w:p>
        </w:tc>
      </w:tr>
    </w:tbl>
    <w:p w:rsidR="00713B93" w:rsidRPr="00C7737B" w:rsidRDefault="00713B93" w:rsidP="005D749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C7737B">
        <w:rPr>
          <w:rFonts w:ascii="Times New Roman" w:hAnsi="Times New Roman"/>
          <w:b/>
          <w:bCs/>
          <w:sz w:val="24"/>
          <w:szCs w:val="24"/>
        </w:rPr>
        <w:t>Заключение</w:t>
      </w:r>
    </w:p>
    <w:p w:rsidR="005D7491" w:rsidRPr="00C7737B" w:rsidRDefault="005D7491" w:rsidP="005D749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C7737B">
        <w:rPr>
          <w:rFonts w:ascii="Times New Roman" w:hAnsi="Times New Roman"/>
          <w:b/>
          <w:bCs/>
          <w:sz w:val="24"/>
          <w:szCs w:val="24"/>
        </w:rPr>
        <w:t>по результатам углубленной диагностики</w:t>
      </w:r>
    </w:p>
    <w:p w:rsidR="005D7491" w:rsidRPr="00C7737B" w:rsidRDefault="005D7491" w:rsidP="005D749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b/>
          <w:bCs/>
          <w:sz w:val="24"/>
          <w:szCs w:val="24"/>
        </w:rPr>
        <w:t>М. Ю., 5 л. 8 мес., (гр. № 10)</w:t>
      </w:r>
      <w:r w:rsidRPr="00C7737B">
        <w:rPr>
          <w:rFonts w:ascii="Times New Roman" w:hAnsi="Times New Roman"/>
          <w:sz w:val="24"/>
          <w:szCs w:val="24"/>
        </w:rPr>
        <w:t xml:space="preserve"> 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С ** по ** сентября 20** г. проведено обследование ребенка с целью </w:t>
      </w:r>
      <w:r w:rsidRPr="00C7737B">
        <w:rPr>
          <w:rFonts w:ascii="Times New Roman" w:hAnsi="Times New Roman"/>
          <w:bCs/>
          <w:iCs/>
          <w:sz w:val="24"/>
          <w:szCs w:val="24"/>
        </w:rPr>
        <w:t>уточнения устойчивости выявленных негативных тенденций и определения необходимости проведения развивающе-коррекционной работы.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Использованы следующие методики</w:t>
      </w:r>
    </w:p>
    <w:p w:rsidR="00E734E9" w:rsidRPr="00C7737B" w:rsidRDefault="00E734E9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060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36"/>
        <w:gridCol w:w="2640"/>
        <w:gridCol w:w="3515"/>
        <w:gridCol w:w="3369"/>
      </w:tblGrid>
      <w:tr w:rsidR="005D7491" w:rsidRPr="00C7737B" w:rsidTr="00713B93">
        <w:tc>
          <w:tcPr>
            <w:tcW w:w="5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i/>
                <w:i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i/>
                <w:iCs/>
                <w:sz w:val="24"/>
                <w:szCs w:val="24"/>
              </w:rPr>
              <w:t>№</w:t>
            </w:r>
          </w:p>
        </w:tc>
        <w:tc>
          <w:tcPr>
            <w:tcW w:w="26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35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Методики</w:t>
            </w:r>
          </w:p>
        </w:tc>
        <w:tc>
          <w:tcPr>
            <w:tcW w:w="33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Источник</w:t>
            </w:r>
          </w:p>
        </w:tc>
      </w:tr>
      <w:tr w:rsidR="005D7491" w:rsidRPr="00C7737B" w:rsidTr="00713B93">
        <w:tc>
          <w:tcPr>
            <w:tcW w:w="5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1</w:t>
            </w:r>
          </w:p>
        </w:tc>
        <w:tc>
          <w:tcPr>
            <w:tcW w:w="2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Сбор анамнеза</w:t>
            </w:r>
          </w:p>
        </w:tc>
        <w:tc>
          <w:tcPr>
            <w:tcW w:w="35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Анализ медицинской карты</w:t>
            </w:r>
          </w:p>
        </w:tc>
        <w:tc>
          <w:tcPr>
            <w:tcW w:w="33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D7491" w:rsidRPr="00C7737B" w:rsidTr="00713B93">
        <w:trPr>
          <w:trHeight w:val="2566"/>
        </w:trPr>
        <w:tc>
          <w:tcPr>
            <w:tcW w:w="5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2</w:t>
            </w:r>
          </w:p>
        </w:tc>
        <w:tc>
          <w:tcPr>
            <w:tcW w:w="2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Познавательные процессы:</w:t>
            </w:r>
          </w:p>
          <w:p w:rsidR="005D7491" w:rsidRPr="00C7737B" w:rsidRDefault="005D7491" w:rsidP="00713B93">
            <w:pPr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мышление</w:t>
            </w:r>
          </w:p>
          <w:p w:rsidR="005D7491" w:rsidRPr="00C7737B" w:rsidRDefault="005D7491" w:rsidP="00713B93">
            <w:pPr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память</w:t>
            </w:r>
          </w:p>
          <w:p w:rsidR="005D7491" w:rsidRPr="00C7737B" w:rsidRDefault="005D7491" w:rsidP="00713B93">
            <w:pPr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внимание</w:t>
            </w:r>
          </w:p>
          <w:p w:rsidR="005D7491" w:rsidRPr="00C7737B" w:rsidRDefault="005D7491" w:rsidP="00713B93">
            <w:pPr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анализ и синтез</w:t>
            </w:r>
          </w:p>
        </w:tc>
        <w:tc>
          <w:tcPr>
            <w:tcW w:w="35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 xml:space="preserve">«Выбор картинок» </w:t>
            </w:r>
            <w:r w:rsidRPr="00C7737B">
              <w:rPr>
                <w:rFonts w:ascii="Times New Roman" w:hAnsi="Times New Roman"/>
                <w:bCs/>
                <w:sz w:val="24"/>
                <w:szCs w:val="24"/>
              </w:rPr>
              <w:t xml:space="preserve">«Опосредованное запоминание» </w:t>
            </w:r>
            <w:r w:rsidRPr="00C7737B">
              <w:rPr>
                <w:rFonts w:ascii="Times New Roman" w:hAnsi="Times New Roman"/>
                <w:sz w:val="24"/>
                <w:szCs w:val="24"/>
              </w:rPr>
              <w:t>«Различение правой и левой стороны»</w:t>
            </w:r>
          </w:p>
          <w:p w:rsidR="005D7491" w:rsidRPr="00C7737B" w:rsidRDefault="005D7491" w:rsidP="0071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«Определение времени года по картинкам» «Составление целого из частей» «Последовательные картинки»</w:t>
            </w:r>
          </w:p>
          <w:p w:rsidR="005D7491" w:rsidRPr="00C7737B" w:rsidRDefault="005D7491" w:rsidP="0071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«Почини коврик»</w:t>
            </w:r>
          </w:p>
        </w:tc>
        <w:tc>
          <w:tcPr>
            <w:tcW w:w="33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С.Д.Забрамная</w:t>
            </w:r>
          </w:p>
          <w:p w:rsidR="005D7491" w:rsidRPr="00C7737B" w:rsidRDefault="005D7491" w:rsidP="00713B93">
            <w:pPr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От диагностики к развитию</w:t>
            </w:r>
          </w:p>
          <w:p w:rsidR="005D7491" w:rsidRPr="00C7737B" w:rsidRDefault="005D7491" w:rsidP="00713B93">
            <w:pPr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М.1998</w:t>
            </w:r>
          </w:p>
          <w:p w:rsidR="005D7491" w:rsidRPr="00C7737B" w:rsidRDefault="005D7491" w:rsidP="0071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С.Д.Забрамная, О.В.Боровик Практический материал для проведения психолого-педагогического исследования деятельности.</w:t>
            </w:r>
          </w:p>
        </w:tc>
      </w:tr>
      <w:tr w:rsidR="005D7491" w:rsidRPr="00C7737B" w:rsidTr="00713B93">
        <w:trPr>
          <w:trHeight w:val="228"/>
        </w:trPr>
        <w:tc>
          <w:tcPr>
            <w:tcW w:w="5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3</w:t>
            </w:r>
          </w:p>
        </w:tc>
        <w:tc>
          <w:tcPr>
            <w:tcW w:w="2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Особенности поведения, успешность в разных видах деятельности</w:t>
            </w:r>
          </w:p>
        </w:tc>
        <w:tc>
          <w:tcPr>
            <w:tcW w:w="35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Наблюдение, беседа с воспитателем.</w:t>
            </w:r>
          </w:p>
        </w:tc>
        <w:tc>
          <w:tcPr>
            <w:tcW w:w="33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713B93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</w:tbl>
    <w:p w:rsidR="00713B93" w:rsidRPr="00C7737B" w:rsidRDefault="00713B93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Получены следующие результаты: 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1.При беседе с родителями выявлено наличие осложнений в ходе протекания беременности. В семье наблюдается благополучная социальная обстановка.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2. Ситуацию обследования ребенок принимает, в контакт вступает не сразу. Развитие познавательных процессов ниже возрастной нормы: </w:t>
      </w:r>
    </w:p>
    <w:p w:rsidR="005D7491" w:rsidRPr="00C7737B" w:rsidRDefault="005D7491" w:rsidP="00713B93">
      <w:pPr>
        <w:widowControl w:val="0"/>
        <w:numPr>
          <w:ilvl w:val="0"/>
          <w:numId w:val="22"/>
        </w:numPr>
        <w:tabs>
          <w:tab w:val="clear" w:pos="72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наглядно-образное мышление, це</w:t>
      </w:r>
      <w:r w:rsidR="00E734E9" w:rsidRPr="00C7737B">
        <w:rPr>
          <w:rFonts w:ascii="Times New Roman" w:hAnsi="Times New Roman"/>
          <w:sz w:val="24"/>
          <w:szCs w:val="24"/>
        </w:rPr>
        <w:t>ленаправленность низкого уровня;</w:t>
      </w:r>
    </w:p>
    <w:p w:rsidR="005D7491" w:rsidRPr="00C7737B" w:rsidRDefault="005D7491" w:rsidP="00713B93">
      <w:pPr>
        <w:widowControl w:val="0"/>
        <w:numPr>
          <w:ilvl w:val="0"/>
          <w:numId w:val="22"/>
        </w:numPr>
        <w:tabs>
          <w:tab w:val="clear" w:pos="72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при выявлении способности к установлению тождества, сходства и различия</w:t>
      </w:r>
      <w:r w:rsidR="00713B93" w:rsidRPr="00C7737B">
        <w:rPr>
          <w:rFonts w:ascii="Times New Roman" w:hAnsi="Times New Roman"/>
          <w:sz w:val="24"/>
          <w:szCs w:val="24"/>
        </w:rPr>
        <w:br/>
      </w:r>
      <w:r w:rsidRPr="00C7737B">
        <w:rPr>
          <w:rFonts w:ascii="Times New Roman" w:hAnsi="Times New Roman"/>
          <w:sz w:val="24"/>
          <w:szCs w:val="24"/>
        </w:rPr>
        <w:t xml:space="preserve"> в предметах на основе зрительного анализа видно, что само действие вызывает затруднение, для выполнения задания требуе</w:t>
      </w:r>
      <w:r w:rsidR="00E734E9" w:rsidRPr="00C7737B">
        <w:rPr>
          <w:rFonts w:ascii="Times New Roman" w:hAnsi="Times New Roman"/>
          <w:sz w:val="24"/>
          <w:szCs w:val="24"/>
        </w:rPr>
        <w:t>тся стимульная помощь взрослого;</w:t>
      </w:r>
    </w:p>
    <w:p w:rsidR="005D7491" w:rsidRPr="00C7737B" w:rsidRDefault="00E734E9" w:rsidP="00713B93">
      <w:pPr>
        <w:widowControl w:val="0"/>
        <w:numPr>
          <w:ilvl w:val="0"/>
          <w:numId w:val="22"/>
        </w:numPr>
        <w:tabs>
          <w:tab w:val="clear" w:pos="72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понимание инструкции затруднено%</w:t>
      </w:r>
    </w:p>
    <w:p w:rsidR="005D7491" w:rsidRPr="00C7737B" w:rsidRDefault="005D7491" w:rsidP="00713B93">
      <w:pPr>
        <w:widowControl w:val="0"/>
        <w:numPr>
          <w:ilvl w:val="0"/>
          <w:numId w:val="22"/>
        </w:numPr>
        <w:tabs>
          <w:tab w:val="clear" w:pos="72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внимание неустойчивое, объем и концентрация  внимания низкого уровня,</w:t>
      </w:r>
    </w:p>
    <w:p w:rsidR="005D7491" w:rsidRPr="00C7737B" w:rsidRDefault="005D7491" w:rsidP="00713B93">
      <w:pPr>
        <w:widowControl w:val="0"/>
        <w:numPr>
          <w:ilvl w:val="0"/>
          <w:numId w:val="22"/>
        </w:numPr>
        <w:tabs>
          <w:tab w:val="clear" w:pos="72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при рассматривании картинок ошибок не замечает, испытывает трудности при объяснении ее смысла даже после обучения.</w:t>
      </w: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3.Со слов воспитателей ребенок расторможен, испытывает трудности в продуктивной </w:t>
      </w:r>
      <w:r w:rsidR="00713B93" w:rsidRPr="00C7737B">
        <w:rPr>
          <w:rFonts w:ascii="Times New Roman" w:hAnsi="Times New Roman"/>
          <w:sz w:val="24"/>
          <w:szCs w:val="24"/>
        </w:rPr>
        <w:br/>
      </w:r>
      <w:r w:rsidRPr="00C7737B">
        <w:rPr>
          <w:rFonts w:ascii="Times New Roman" w:hAnsi="Times New Roman"/>
          <w:sz w:val="24"/>
          <w:szCs w:val="24"/>
        </w:rPr>
        <w:t>и игровой деятельности, помощь принимает только во время индивидуальной работы.</w:t>
      </w:r>
    </w:p>
    <w:p w:rsidR="00713B93" w:rsidRPr="00C7737B" w:rsidRDefault="00713B93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 xml:space="preserve">Заключение: </w:t>
      </w:r>
      <w:r w:rsidRPr="00C7737B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713B93" w:rsidRPr="00C7737B" w:rsidRDefault="00713B93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Рекомендации:</w:t>
      </w:r>
    </w:p>
    <w:p w:rsidR="00E72FB9" w:rsidRPr="00C7737B" w:rsidRDefault="005D7491" w:rsidP="00E72FB9">
      <w:pPr>
        <w:numPr>
          <w:ilvl w:val="0"/>
          <w:numId w:val="14"/>
        </w:numPr>
        <w:tabs>
          <w:tab w:val="clear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Провести консультации для родителей и воспитателей для ознакомления </w:t>
      </w:r>
      <w:r w:rsidR="00713B93" w:rsidRPr="00C7737B">
        <w:rPr>
          <w:rFonts w:ascii="Times New Roman" w:hAnsi="Times New Roman"/>
          <w:sz w:val="24"/>
          <w:szCs w:val="24"/>
        </w:rPr>
        <w:br/>
      </w:r>
      <w:r w:rsidRPr="00C7737B">
        <w:rPr>
          <w:rFonts w:ascii="Times New Roman" w:hAnsi="Times New Roman"/>
          <w:sz w:val="24"/>
          <w:szCs w:val="24"/>
        </w:rPr>
        <w:t xml:space="preserve">с результатами диагностики. </w:t>
      </w:r>
    </w:p>
    <w:p w:rsidR="003B6A53" w:rsidRPr="00C7737B" w:rsidRDefault="003B6A53" w:rsidP="00E72FB9">
      <w:pPr>
        <w:numPr>
          <w:ilvl w:val="0"/>
          <w:numId w:val="14"/>
        </w:numPr>
        <w:tabs>
          <w:tab w:val="clear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Направить ребенка на ППк учреждения для определения содержания комплексного психолого-педагогического сопровождения ребенка и \или направления на городскую ПМПК для определения образовательного маршрута.</w:t>
      </w:r>
    </w:p>
    <w:p w:rsidR="003B6A53" w:rsidRPr="00C7737B" w:rsidRDefault="003B6A53" w:rsidP="003B6A53">
      <w:pPr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</w:p>
    <w:p w:rsidR="00E72FB9" w:rsidRPr="00C7737B" w:rsidRDefault="00E72FB9" w:rsidP="003B6A53">
      <w:pPr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  <w:t>**.**.20**</w:t>
      </w:r>
    </w:p>
    <w:p w:rsidR="005D7491" w:rsidRPr="00C7737B" w:rsidRDefault="005D7491" w:rsidP="005D7491">
      <w:pPr>
        <w:widowControl w:val="0"/>
        <w:spacing w:after="0" w:line="240" w:lineRule="auto"/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</w:pPr>
      <w:r w:rsidRPr="00C7737B">
        <w:rPr>
          <w:rFonts w:ascii="Times New Roman" w:eastAsia="Verdana" w:hAnsi="Times New Roman"/>
          <w:kern w:val="1"/>
          <w:sz w:val="24"/>
          <w:szCs w:val="24"/>
          <w:lang w:eastAsia="hi-IN" w:bidi="hi-IN"/>
        </w:rPr>
        <w:t>Педагог-психолог МБДОУ № ***   _____________ /ФИО/</w:t>
      </w:r>
    </w:p>
    <w:p w:rsidR="005D7491" w:rsidRPr="00C7737B" w:rsidRDefault="005D7491" w:rsidP="005D7491">
      <w:pPr>
        <w:pageBreakBefore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vertAlign w:val="superscript"/>
        </w:rPr>
      </w:pPr>
      <w:r w:rsidRPr="00C7737B">
        <w:rPr>
          <w:rFonts w:ascii="Times New Roman" w:hAnsi="Times New Roman"/>
          <w:sz w:val="24"/>
          <w:szCs w:val="24"/>
        </w:rPr>
        <w:t xml:space="preserve">Муниципальное бюджетное дошкольное образовательное учреждение детский сад № *** Ворошиловского района города Ростова-на-Дону </w:t>
      </w:r>
      <w:r w:rsidRPr="00C7737B">
        <w:rPr>
          <w:rFonts w:ascii="Times New Roman" w:hAnsi="Times New Roman"/>
          <w:sz w:val="24"/>
          <w:szCs w:val="24"/>
          <w:vertAlign w:val="superscript"/>
        </w:rPr>
        <w:t>(</w:t>
      </w:r>
      <w:r w:rsidRPr="00C7737B">
        <w:rPr>
          <w:rFonts w:ascii="Times New Roman" w:hAnsi="Times New Roman"/>
          <w:b/>
          <w:bCs/>
          <w:sz w:val="24"/>
          <w:szCs w:val="24"/>
          <w:vertAlign w:val="superscript"/>
        </w:rPr>
        <w:t>1)</w:t>
      </w:r>
    </w:p>
    <w:p w:rsidR="005D7491" w:rsidRPr="00C7737B" w:rsidRDefault="005D7491" w:rsidP="005D74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3011"/>
        <w:gridCol w:w="3191"/>
      </w:tblGrid>
      <w:tr w:rsidR="005D7491" w:rsidRPr="00C7737B" w:rsidTr="00C07685">
        <w:tc>
          <w:tcPr>
            <w:tcW w:w="3369" w:type="dxa"/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 xml:space="preserve">Принято на заседании </w:t>
            </w:r>
          </w:p>
          <w:p w:rsidR="005D7491" w:rsidRPr="00C7737B" w:rsidRDefault="005D7491" w:rsidP="00C07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 xml:space="preserve">ППк ДОУ </w:t>
            </w:r>
          </w:p>
          <w:p w:rsidR="005D7491" w:rsidRPr="00C7737B" w:rsidRDefault="005D7491" w:rsidP="00C07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 xml:space="preserve">протокол №2 </w:t>
            </w:r>
          </w:p>
          <w:p w:rsidR="005D7491" w:rsidRPr="00C7737B" w:rsidRDefault="005D7491" w:rsidP="00C07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от 29.09.20** г.</w:t>
            </w:r>
          </w:p>
        </w:tc>
        <w:tc>
          <w:tcPr>
            <w:tcW w:w="3011" w:type="dxa"/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5D7491" w:rsidRPr="00C7737B" w:rsidRDefault="005D7491" w:rsidP="00C07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Заведующий МБДОУ №***</w:t>
            </w:r>
          </w:p>
          <w:p w:rsidR="005D7491" w:rsidRPr="00C7737B" w:rsidRDefault="005D7491" w:rsidP="00C07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    </w:t>
            </w:r>
            <w:r w:rsidRPr="00C7737B">
              <w:rPr>
                <w:rFonts w:ascii="Times New Roman" w:hAnsi="Times New Roman"/>
                <w:sz w:val="24"/>
                <w:szCs w:val="24"/>
              </w:rPr>
              <w:t xml:space="preserve"> Ф.И.О.</w:t>
            </w:r>
          </w:p>
          <w:p w:rsidR="005D7491" w:rsidRPr="00C7737B" w:rsidRDefault="005D7491" w:rsidP="00C07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37B">
              <w:rPr>
                <w:rFonts w:ascii="Times New Roman" w:hAnsi="Times New Roman"/>
                <w:sz w:val="24"/>
                <w:szCs w:val="24"/>
              </w:rPr>
              <w:t>Приказ от **.**.20** №**</w:t>
            </w:r>
          </w:p>
        </w:tc>
      </w:tr>
    </w:tbl>
    <w:p w:rsidR="005D7491" w:rsidRPr="00C7737B" w:rsidRDefault="005D7491" w:rsidP="005D749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vertAlign w:val="superscript"/>
        </w:rPr>
      </w:pPr>
      <w:r w:rsidRPr="00C7737B">
        <w:rPr>
          <w:rFonts w:ascii="Times New Roman" w:hAnsi="Times New Roman"/>
          <w:b/>
          <w:bCs/>
          <w:sz w:val="24"/>
          <w:szCs w:val="24"/>
        </w:rPr>
        <w:t xml:space="preserve">Адаптированная программа индивидуальной </w:t>
      </w:r>
      <w:r w:rsidRPr="00C7737B">
        <w:rPr>
          <w:rFonts w:ascii="Times New Roman" w:hAnsi="Times New Roman"/>
          <w:b/>
          <w:bCs/>
          <w:sz w:val="24"/>
          <w:szCs w:val="24"/>
          <w:vertAlign w:val="superscript"/>
        </w:rPr>
        <w:t>(2)</w:t>
      </w:r>
      <w:r w:rsidRPr="00C7737B">
        <w:rPr>
          <w:rFonts w:ascii="Times New Roman" w:hAnsi="Times New Roman"/>
          <w:b/>
          <w:bCs/>
          <w:sz w:val="24"/>
          <w:szCs w:val="24"/>
        </w:rPr>
        <w:t xml:space="preserve"> работы по коррекции коммуникативно-личностной сферы воспитанника старшего дошкольного возраста </w:t>
      </w:r>
      <w:r w:rsidRPr="00C7737B">
        <w:rPr>
          <w:rFonts w:ascii="Times New Roman" w:hAnsi="Times New Roman"/>
          <w:b/>
          <w:bCs/>
          <w:sz w:val="24"/>
          <w:szCs w:val="24"/>
          <w:vertAlign w:val="superscript"/>
        </w:rPr>
        <w:t>(3)</w:t>
      </w: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составлена на основе программ:</w:t>
      </w:r>
    </w:p>
    <w:p w:rsidR="005D7491" w:rsidRPr="00C7737B" w:rsidRDefault="005D7491" w:rsidP="00713B93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С.В. Крюкова, Н.П. Слобадянник «Удивляюсь, злюсь, боюсь, хвастаюсь и радуюсь», М.: Генезис, 2011, 198с.</w:t>
      </w:r>
    </w:p>
    <w:p w:rsidR="005D7491" w:rsidRPr="00C7737B" w:rsidRDefault="005D7491" w:rsidP="00713B93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М.А. Панфилова «Игротерапия общения», М: «Гном и Д», 2000, 152с.</w:t>
      </w:r>
    </w:p>
    <w:p w:rsidR="005D7491" w:rsidRPr="00C7737B" w:rsidRDefault="005D7491" w:rsidP="00713B93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О.Е. Хухлаев, И.М. Первушина «Тропинка к своему Я», М: ГЕНЕЗИС, 2004, 170с.</w:t>
      </w: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Составитель:</w:t>
      </w:r>
    </w:p>
    <w:p w:rsidR="005D7491" w:rsidRPr="00C7737B" w:rsidRDefault="005D7491" w:rsidP="005D74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 xml:space="preserve">педагог-психолог </w:t>
      </w:r>
    </w:p>
    <w:p w:rsidR="005D7491" w:rsidRPr="00C7737B" w:rsidRDefault="005D7491" w:rsidP="005D74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МБДОУ №***</w:t>
      </w:r>
    </w:p>
    <w:p w:rsidR="005D7491" w:rsidRPr="00C7737B" w:rsidRDefault="005D7491" w:rsidP="005D74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Ф.И.О.</w:t>
      </w: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г. Ростов-на-Дону</w:t>
      </w: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20**г.</w:t>
      </w: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713B93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b/>
          <w:bCs/>
          <w:sz w:val="24"/>
          <w:szCs w:val="24"/>
          <w:vertAlign w:val="superscript"/>
        </w:rPr>
        <w:t xml:space="preserve">1 </w:t>
      </w:r>
      <w:r w:rsidRPr="00C7737B">
        <w:rPr>
          <w:rFonts w:ascii="Times New Roman" w:hAnsi="Times New Roman"/>
          <w:b/>
          <w:bCs/>
          <w:sz w:val="24"/>
          <w:szCs w:val="24"/>
        </w:rPr>
        <w:t>—</w:t>
      </w:r>
      <w:r w:rsidRPr="00C7737B">
        <w:rPr>
          <w:rFonts w:ascii="Times New Roman" w:hAnsi="Times New Roman"/>
          <w:sz w:val="24"/>
          <w:szCs w:val="24"/>
        </w:rPr>
        <w:t>название учреждения в соответствии с уставом ДОУ</w:t>
      </w:r>
    </w:p>
    <w:p w:rsidR="005D7491" w:rsidRPr="00C7737B" w:rsidRDefault="005D7491" w:rsidP="00713B93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b/>
          <w:bCs/>
          <w:sz w:val="24"/>
          <w:szCs w:val="24"/>
          <w:vertAlign w:val="superscript"/>
        </w:rPr>
        <w:t xml:space="preserve">2 </w:t>
      </w:r>
      <w:r w:rsidRPr="00C7737B">
        <w:rPr>
          <w:rFonts w:ascii="Times New Roman" w:hAnsi="Times New Roman"/>
          <w:b/>
          <w:bCs/>
          <w:sz w:val="24"/>
          <w:szCs w:val="24"/>
        </w:rPr>
        <w:t>—</w:t>
      </w:r>
      <w:r w:rsidRPr="00C7737B">
        <w:rPr>
          <w:rFonts w:ascii="Times New Roman" w:hAnsi="Times New Roman"/>
          <w:sz w:val="24"/>
          <w:szCs w:val="24"/>
        </w:rPr>
        <w:t>форма реализации программы - индивидуальная или групповая</w:t>
      </w:r>
    </w:p>
    <w:p w:rsidR="005D7491" w:rsidRPr="00C7737B" w:rsidRDefault="005D7491" w:rsidP="00713B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b/>
          <w:bCs/>
          <w:sz w:val="24"/>
          <w:szCs w:val="24"/>
          <w:vertAlign w:val="superscript"/>
        </w:rPr>
        <w:t xml:space="preserve">3 </w:t>
      </w:r>
      <w:r w:rsidRPr="00C7737B">
        <w:rPr>
          <w:rFonts w:ascii="Times New Roman" w:hAnsi="Times New Roman"/>
          <w:b/>
          <w:bCs/>
          <w:sz w:val="24"/>
          <w:szCs w:val="24"/>
        </w:rPr>
        <w:t>—</w:t>
      </w:r>
      <w:r w:rsidRPr="00C7737B">
        <w:rPr>
          <w:rFonts w:ascii="Times New Roman" w:hAnsi="Times New Roman"/>
          <w:sz w:val="24"/>
          <w:szCs w:val="24"/>
        </w:rPr>
        <w:t>направленность программы - коррекция или развитие, а также возраст воспитанника (ов)</w:t>
      </w:r>
    </w:p>
    <w:p w:rsidR="00A030B3" w:rsidRPr="00C7737B" w:rsidRDefault="00A030B3" w:rsidP="005D74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Утверждаю:</w:t>
      </w:r>
    </w:p>
    <w:p w:rsidR="005D7491" w:rsidRPr="00C7737B" w:rsidRDefault="005D7491" w:rsidP="005D74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Заведующий МБДОУ №***</w:t>
      </w:r>
    </w:p>
    <w:p w:rsidR="005D7491" w:rsidRPr="00C7737B" w:rsidRDefault="005D7491" w:rsidP="005D74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hanging="135"/>
        <w:jc w:val="right"/>
        <w:rPr>
          <w:rFonts w:ascii="Times New Roman" w:hAnsi="Times New Roman"/>
          <w:sz w:val="24"/>
          <w:szCs w:val="24"/>
        </w:rPr>
      </w:pPr>
      <w:r w:rsidRPr="00C7737B">
        <w:rPr>
          <w:rFonts w:ascii="Times New Roman" w:hAnsi="Times New Roman"/>
          <w:sz w:val="24"/>
          <w:szCs w:val="24"/>
        </w:rPr>
        <w:t>_________________ Ф.И.О.</w:t>
      </w:r>
    </w:p>
    <w:p w:rsidR="005D7491" w:rsidRPr="00C7737B" w:rsidRDefault="005D7491" w:rsidP="005D7491">
      <w:pPr>
        <w:spacing w:after="0" w:line="240" w:lineRule="auto"/>
        <w:ind w:hanging="135"/>
        <w:jc w:val="right"/>
        <w:rPr>
          <w:rFonts w:ascii="Times New Roman" w:hAnsi="Times New Roman"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hanging="135"/>
        <w:jc w:val="center"/>
        <w:rPr>
          <w:rFonts w:ascii="Times New Roman" w:hAnsi="Times New Roman"/>
          <w:b/>
          <w:bCs/>
          <w:sz w:val="24"/>
          <w:szCs w:val="24"/>
        </w:rPr>
      </w:pPr>
      <w:r w:rsidRPr="00C7737B">
        <w:rPr>
          <w:rFonts w:ascii="Times New Roman" w:hAnsi="Times New Roman"/>
          <w:b/>
          <w:bCs/>
          <w:sz w:val="24"/>
          <w:szCs w:val="24"/>
        </w:rPr>
        <w:t>График проведения индивидуальных и групповых занятий с детьми педагога-психолога МБДОУ №***</w:t>
      </w:r>
    </w:p>
    <w:p w:rsidR="005D7491" w:rsidRPr="00C7737B" w:rsidRDefault="005D7491" w:rsidP="005D7491">
      <w:pPr>
        <w:spacing w:after="0" w:line="240" w:lineRule="auto"/>
        <w:ind w:hanging="135"/>
        <w:rPr>
          <w:rFonts w:ascii="Times New Roman" w:hAnsi="Times New Roman"/>
          <w:b/>
          <w:bCs/>
          <w:sz w:val="24"/>
          <w:szCs w:val="24"/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8"/>
        <w:gridCol w:w="1559"/>
        <w:gridCol w:w="2694"/>
        <w:gridCol w:w="2268"/>
        <w:gridCol w:w="1275"/>
      </w:tblGrid>
      <w:tr w:rsidR="005D7491" w:rsidRPr="00C7737B" w:rsidTr="00713B93">
        <w:tc>
          <w:tcPr>
            <w:tcW w:w="17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Дни недели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Индивидуальные занятия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Групповые занятия</w:t>
            </w:r>
          </w:p>
        </w:tc>
      </w:tr>
      <w:tr w:rsidR="005D7491" w:rsidRPr="00C7737B" w:rsidTr="00713B93">
        <w:trPr>
          <w:trHeight w:val="312"/>
        </w:trPr>
        <w:tc>
          <w:tcPr>
            <w:tcW w:w="17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время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И.Ф. ребенка (код)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время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группа</w:t>
            </w:r>
          </w:p>
        </w:tc>
      </w:tr>
      <w:tr w:rsidR="005D7491" w:rsidRPr="00C7737B" w:rsidTr="00713B93">
        <w:trPr>
          <w:trHeight w:val="329"/>
        </w:trPr>
        <w:tc>
          <w:tcPr>
            <w:tcW w:w="1778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Понедельник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10.00-10.25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№7</w:t>
            </w:r>
          </w:p>
        </w:tc>
      </w:tr>
      <w:tr w:rsidR="005D7491" w:rsidRPr="00C7737B" w:rsidTr="00713B93">
        <w:tc>
          <w:tcPr>
            <w:tcW w:w="1778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11.35-12.00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№9</w:t>
            </w:r>
          </w:p>
        </w:tc>
      </w:tr>
      <w:tr w:rsidR="005D7491" w:rsidRPr="00C7737B" w:rsidTr="00713B93">
        <w:tc>
          <w:tcPr>
            <w:tcW w:w="1778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12.00-12.25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Миша Г. (код 1.7)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5D7491" w:rsidRPr="00C7737B" w:rsidTr="00713B93">
        <w:tc>
          <w:tcPr>
            <w:tcW w:w="17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Среда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9.35-10.00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Маша А. (код 1.1)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5D7491" w:rsidRPr="00C7737B" w:rsidTr="00713B93">
        <w:tc>
          <w:tcPr>
            <w:tcW w:w="177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10.05-10.35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№1</w:t>
            </w:r>
          </w:p>
        </w:tc>
      </w:tr>
      <w:tr w:rsidR="005D7491" w:rsidRPr="00C7737B" w:rsidTr="00713B93">
        <w:tc>
          <w:tcPr>
            <w:tcW w:w="177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10.40-11.15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№4</w:t>
            </w:r>
          </w:p>
        </w:tc>
      </w:tr>
      <w:tr w:rsidR="005D7491" w:rsidRPr="00C7737B" w:rsidTr="00713B93">
        <w:tc>
          <w:tcPr>
            <w:tcW w:w="177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15.05-16.00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Лиза П. (код 1.9)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5D7491" w:rsidRPr="00C7737B" w:rsidTr="00713B93">
        <w:trPr>
          <w:trHeight w:val="396"/>
        </w:trPr>
        <w:tc>
          <w:tcPr>
            <w:tcW w:w="17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Четверг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16.05-16.20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№12</w:t>
            </w:r>
          </w:p>
        </w:tc>
      </w:tr>
      <w:tr w:rsidR="005D7491" w:rsidRPr="00C7737B" w:rsidTr="00713B93">
        <w:trPr>
          <w:trHeight w:val="606"/>
        </w:trPr>
        <w:tc>
          <w:tcPr>
            <w:tcW w:w="177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16.25-16.40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№10</w:t>
            </w:r>
          </w:p>
        </w:tc>
      </w:tr>
    </w:tbl>
    <w:p w:rsidR="00713B93" w:rsidRPr="00C7737B" w:rsidRDefault="00713B93" w:rsidP="005D749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7737B">
        <w:rPr>
          <w:rFonts w:ascii="Times New Roman" w:hAnsi="Times New Roman"/>
          <w:bCs/>
          <w:sz w:val="24"/>
          <w:szCs w:val="24"/>
        </w:rPr>
        <w:t>Участие детей в групповой и индивидуальной развивающе-коррекционной работе регистрируют в журналах учета. Участие детей в групповых занятиях целесообразно регистрировать в форме классного журнала, выделяя для каждой группы (программы) отдельную страницу, которую оформляют следующим образом.</w:t>
      </w: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>Учет участия</w:t>
      </w: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737B">
        <w:rPr>
          <w:rFonts w:ascii="Times New Roman" w:hAnsi="Times New Roman"/>
          <w:b/>
          <w:sz w:val="24"/>
          <w:szCs w:val="24"/>
        </w:rPr>
        <w:t xml:space="preserve">воспитанников *** </w:t>
      </w:r>
      <w:r w:rsidRPr="00C7737B">
        <w:rPr>
          <w:rFonts w:ascii="Times New Roman" w:hAnsi="Times New Roman"/>
          <w:sz w:val="24"/>
          <w:szCs w:val="24"/>
          <w:vertAlign w:val="superscript"/>
        </w:rPr>
        <w:t>(1)</w:t>
      </w:r>
      <w:r w:rsidRPr="00C7737B">
        <w:rPr>
          <w:rFonts w:ascii="Times New Roman" w:hAnsi="Times New Roman"/>
          <w:b/>
          <w:sz w:val="24"/>
          <w:szCs w:val="24"/>
        </w:rPr>
        <w:t xml:space="preserve"> группы в *** </w:t>
      </w:r>
      <w:r w:rsidRPr="00C7737B">
        <w:rPr>
          <w:rFonts w:ascii="Times New Roman" w:hAnsi="Times New Roman"/>
          <w:sz w:val="24"/>
          <w:szCs w:val="24"/>
          <w:vertAlign w:val="superscript"/>
        </w:rPr>
        <w:t>(2)</w:t>
      </w:r>
      <w:r w:rsidRPr="00C7737B">
        <w:rPr>
          <w:rFonts w:ascii="Times New Roman" w:hAnsi="Times New Roman"/>
          <w:b/>
          <w:sz w:val="24"/>
          <w:szCs w:val="24"/>
        </w:rPr>
        <w:t xml:space="preserve"> работе по программе</w:t>
      </w:r>
    </w:p>
    <w:p w:rsidR="005D7491" w:rsidRPr="00C7737B" w:rsidRDefault="005D7491" w:rsidP="005D7491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C7737B">
        <w:rPr>
          <w:rFonts w:ascii="Times New Roman" w:hAnsi="Times New Roman"/>
          <w:b/>
          <w:sz w:val="24"/>
          <w:szCs w:val="24"/>
        </w:rPr>
        <w:t xml:space="preserve">«***» </w:t>
      </w:r>
      <w:r w:rsidRPr="00C7737B">
        <w:rPr>
          <w:rFonts w:ascii="Times New Roman" w:hAnsi="Times New Roman"/>
          <w:sz w:val="24"/>
          <w:szCs w:val="24"/>
          <w:vertAlign w:val="superscript"/>
        </w:rPr>
        <w:t>(3)</w:t>
      </w:r>
    </w:p>
    <w:tbl>
      <w:tblPr>
        <w:tblW w:w="10185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5"/>
        <w:gridCol w:w="158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9"/>
        <w:gridCol w:w="3724"/>
      </w:tblGrid>
      <w:tr w:rsidR="005D7491" w:rsidRPr="00C7737B" w:rsidTr="00A030B3">
        <w:trPr>
          <w:trHeight w:val="347"/>
        </w:trPr>
        <w:tc>
          <w:tcPr>
            <w:tcW w:w="90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58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Ф.И.</w:t>
            </w:r>
          </w:p>
        </w:tc>
        <w:tc>
          <w:tcPr>
            <w:tcW w:w="3972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Дата занятий</w:t>
            </w:r>
          </w:p>
        </w:tc>
        <w:tc>
          <w:tcPr>
            <w:tcW w:w="372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5D7491" w:rsidRPr="00C7737B" w:rsidTr="00A030B3">
        <w:trPr>
          <w:trHeight w:val="313"/>
        </w:trPr>
        <w:tc>
          <w:tcPr>
            <w:tcW w:w="905" w:type="dxa"/>
            <w:vMerge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Merge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724" w:type="dxa"/>
            <w:vMerge/>
            <w:tcBorders>
              <w:top w:val="single" w:sz="1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D7491" w:rsidRPr="00C7737B" w:rsidRDefault="005D7491" w:rsidP="00C07685">
            <w:pPr>
              <w:snapToGri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5D7491" w:rsidRPr="00C7737B" w:rsidTr="00A030B3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7737B">
              <w:rPr>
                <w:rFonts w:ascii="Times New Roman" w:eastAsia="SimSun" w:hAnsi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491" w:rsidRPr="00C7737B" w:rsidRDefault="005D7491" w:rsidP="00C07685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</w:tbl>
    <w:p w:rsidR="005D7491" w:rsidRPr="00C7737B" w:rsidRDefault="005D7491" w:rsidP="005D749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5D7491" w:rsidRPr="00C7737B" w:rsidRDefault="005D7491" w:rsidP="00713B9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7737B">
        <w:rPr>
          <w:rFonts w:ascii="Times New Roman" w:hAnsi="Times New Roman"/>
          <w:bCs/>
          <w:sz w:val="24"/>
          <w:szCs w:val="24"/>
          <w:vertAlign w:val="superscript"/>
        </w:rPr>
        <w:t>1</w:t>
      </w:r>
      <w:r w:rsidRPr="00C7737B">
        <w:rPr>
          <w:rFonts w:ascii="Times New Roman" w:hAnsi="Times New Roman"/>
          <w:bCs/>
          <w:sz w:val="24"/>
          <w:szCs w:val="24"/>
        </w:rPr>
        <w:t xml:space="preserve"> – указывают название группы, например: младшей группы, средней группы «Солнышко», старшей группы №6 и т.п.</w:t>
      </w:r>
    </w:p>
    <w:p w:rsidR="005D7491" w:rsidRPr="00C7737B" w:rsidRDefault="005D7491" w:rsidP="00713B9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7737B">
        <w:rPr>
          <w:rFonts w:ascii="Times New Roman" w:hAnsi="Times New Roman"/>
          <w:bCs/>
          <w:sz w:val="24"/>
          <w:szCs w:val="24"/>
          <w:vertAlign w:val="superscript"/>
        </w:rPr>
        <w:t xml:space="preserve">2 </w:t>
      </w:r>
      <w:r w:rsidRPr="00C7737B">
        <w:rPr>
          <w:rFonts w:ascii="Times New Roman" w:hAnsi="Times New Roman"/>
          <w:bCs/>
          <w:sz w:val="24"/>
          <w:szCs w:val="24"/>
        </w:rPr>
        <w:t>– конкретизируют вид работы: развивающей, коррекционной.</w:t>
      </w:r>
    </w:p>
    <w:p w:rsidR="005D7491" w:rsidRPr="00C7737B" w:rsidRDefault="005D7491" w:rsidP="00713B9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7737B">
        <w:rPr>
          <w:rFonts w:ascii="Times New Roman" w:hAnsi="Times New Roman"/>
          <w:bCs/>
          <w:sz w:val="24"/>
          <w:szCs w:val="24"/>
          <w:vertAlign w:val="superscript"/>
        </w:rPr>
        <w:t>3</w:t>
      </w:r>
      <w:r w:rsidRPr="00C7737B">
        <w:rPr>
          <w:rFonts w:ascii="Times New Roman" w:hAnsi="Times New Roman"/>
          <w:bCs/>
          <w:sz w:val="24"/>
          <w:szCs w:val="24"/>
        </w:rPr>
        <w:t xml:space="preserve"> – вписывают название программы, например: «Солнечный лучик», или объединяют пункта 2 и 3, например: «в работе по коррекции коммуникативно-личностной сферы детей старшего дошкольного возраста</w:t>
      </w:r>
      <w:r w:rsidRPr="00C7737B">
        <w:rPr>
          <w:rFonts w:ascii="Times New Roman" w:hAnsi="Times New Roman"/>
          <w:b/>
          <w:bCs/>
          <w:sz w:val="24"/>
          <w:szCs w:val="24"/>
        </w:rPr>
        <w:t>»</w:t>
      </w:r>
    </w:p>
    <w:p w:rsidR="005D7491" w:rsidRPr="00C7737B" w:rsidRDefault="005D7491" w:rsidP="00713B9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7737B">
        <w:rPr>
          <w:rFonts w:ascii="Times New Roman" w:hAnsi="Times New Roman"/>
          <w:bCs/>
          <w:sz w:val="24"/>
          <w:szCs w:val="24"/>
        </w:rPr>
        <w:t>В графе «Примечание» фиксируют:</w:t>
      </w:r>
    </w:p>
    <w:p w:rsidR="005D7491" w:rsidRPr="00C7737B" w:rsidRDefault="005D7491" w:rsidP="00713B93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C7737B">
        <w:rPr>
          <w:rFonts w:ascii="Times New Roman" w:hAnsi="Times New Roman"/>
          <w:bCs/>
          <w:sz w:val="24"/>
          <w:szCs w:val="24"/>
        </w:rPr>
        <w:t>наличие динамики и краткие организационные рекомендации по завершении работы;</w:t>
      </w:r>
    </w:p>
    <w:p w:rsidR="005D7491" w:rsidRPr="00C7737B" w:rsidRDefault="005D7491" w:rsidP="00713B93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C7737B">
        <w:rPr>
          <w:rFonts w:ascii="Times New Roman" w:hAnsi="Times New Roman"/>
          <w:bCs/>
          <w:sz w:val="24"/>
          <w:szCs w:val="24"/>
        </w:rPr>
        <w:t>причины досрочного прекращения участия ребенка в групповой работе.</w:t>
      </w:r>
    </w:p>
    <w:p w:rsidR="005D7491" w:rsidRDefault="005D7491" w:rsidP="005D7491">
      <w:pPr>
        <w:pStyle w:val="a3"/>
        <w:tabs>
          <w:tab w:val="left" w:pos="7054"/>
        </w:tabs>
        <w:jc w:val="both"/>
        <w:rPr>
          <w:rFonts w:ascii="Times New Roman" w:hAnsi="Times New Roman"/>
          <w:b/>
          <w:sz w:val="24"/>
          <w:szCs w:val="24"/>
        </w:rPr>
      </w:pPr>
    </w:p>
    <w:sectPr w:rsidR="005D7491" w:rsidSect="005D7491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560" w:rsidRDefault="00BA6560" w:rsidP="00E1547A">
      <w:pPr>
        <w:spacing w:after="0" w:line="240" w:lineRule="auto"/>
      </w:pPr>
      <w:r>
        <w:separator/>
      </w:r>
    </w:p>
  </w:endnote>
  <w:endnote w:type="continuationSeparator" w:id="0">
    <w:p w:rsidR="00BA6560" w:rsidRDefault="00BA6560" w:rsidP="00E15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Sans-Bold">
    <w:altName w:val="MS Mincho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560" w:rsidRDefault="00BA6560" w:rsidP="00E1547A">
      <w:pPr>
        <w:spacing w:after="0" w:line="240" w:lineRule="auto"/>
      </w:pPr>
      <w:r>
        <w:separator/>
      </w:r>
    </w:p>
  </w:footnote>
  <w:footnote w:type="continuationSeparator" w:id="0">
    <w:p w:rsidR="00BA6560" w:rsidRDefault="00BA6560" w:rsidP="00E154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OpenSymbol" w:hAnsi="OpenSymbol" w:cs="Times New Roman"/>
        <w:b w:val="0"/>
        <w:bCs w:val="0"/>
        <w:sz w:val="28"/>
        <w:szCs w:val="28"/>
        <w:lang w:val="ru-RU"/>
      </w:rPr>
    </w:lvl>
  </w:abstractNum>
  <w:abstractNum w:abstractNumId="2" w15:restartNumberingAfterBreak="0">
    <w:nsid w:val="0000000F"/>
    <w:multiLevelType w:val="singleLevel"/>
    <w:tmpl w:val="0000000F"/>
    <w:name w:val="WW8Num15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OpenSymbol" w:hAnsi="OpenSymbol"/>
        <w:b w:val="0"/>
        <w:bCs w:val="0"/>
        <w:sz w:val="28"/>
        <w:szCs w:val="28"/>
      </w:rPr>
    </w:lvl>
  </w:abstractNum>
  <w:abstractNum w:abstractNumId="3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bCs w:val="0"/>
      </w:rPr>
    </w:lvl>
  </w:abstractNum>
  <w:abstractNum w:abstractNumId="4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2D"/>
    <w:multiLevelType w:val="singleLevel"/>
    <w:tmpl w:val="0000002D"/>
    <w:name w:val="WW8Num46"/>
    <w:lvl w:ilvl="0">
      <w:start w:val="1"/>
      <w:numFmt w:val="bullet"/>
      <w:lvlText w:val=""/>
      <w:lvlJc w:val="left"/>
      <w:pPr>
        <w:tabs>
          <w:tab w:val="num" w:pos="208"/>
        </w:tabs>
        <w:ind w:left="928" w:hanging="360"/>
      </w:pPr>
      <w:rPr>
        <w:rFonts w:ascii="Symbol" w:hAnsi="Symbol"/>
      </w:rPr>
    </w:lvl>
  </w:abstractNum>
  <w:abstractNum w:abstractNumId="7" w15:restartNumberingAfterBreak="0">
    <w:nsid w:val="00000037"/>
    <w:multiLevelType w:val="singleLevel"/>
    <w:tmpl w:val="00000037"/>
    <w:name w:val="WW8Num5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3C"/>
    <w:multiLevelType w:val="singleLevel"/>
    <w:tmpl w:val="0000003C"/>
    <w:name w:val="WW8Num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41"/>
    <w:multiLevelType w:val="multilevel"/>
    <w:tmpl w:val="00000041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1699" w:hanging="99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10" w15:restartNumberingAfterBreak="0">
    <w:nsid w:val="00000044"/>
    <w:multiLevelType w:val="singleLevel"/>
    <w:tmpl w:val="00000044"/>
    <w:name w:val="WW8Num71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Verdana" w:hAnsi="Verdana"/>
      </w:rPr>
    </w:lvl>
  </w:abstractNum>
  <w:abstractNum w:abstractNumId="11" w15:restartNumberingAfterBreak="0">
    <w:nsid w:val="0000004B"/>
    <w:multiLevelType w:val="singleLevel"/>
    <w:tmpl w:val="0000004B"/>
    <w:name w:val="WW8Num78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12" w15:restartNumberingAfterBreak="0">
    <w:nsid w:val="0000004D"/>
    <w:multiLevelType w:val="singleLevel"/>
    <w:tmpl w:val="0000004D"/>
    <w:name w:val="WW8Num80"/>
    <w:lvl w:ilvl="0">
      <w:start w:val="1"/>
      <w:numFmt w:val="bullet"/>
      <w:lvlText w:val=""/>
      <w:lvlJc w:val="left"/>
      <w:pPr>
        <w:tabs>
          <w:tab w:val="num" w:pos="0"/>
        </w:tabs>
        <w:ind w:left="1490" w:hanging="360"/>
      </w:pPr>
      <w:rPr>
        <w:rFonts w:ascii="Symbol" w:hAnsi="Symbol"/>
      </w:rPr>
    </w:lvl>
  </w:abstractNum>
  <w:abstractNum w:abstractNumId="13" w15:restartNumberingAfterBreak="0">
    <w:nsid w:val="00000050"/>
    <w:multiLevelType w:val="singleLevel"/>
    <w:tmpl w:val="00000050"/>
    <w:name w:val="WW8Num8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51"/>
    <w:multiLevelType w:val="singleLevel"/>
    <w:tmpl w:val="00000051"/>
    <w:name w:val="WW8Num8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59"/>
    <w:multiLevelType w:val="multilevel"/>
    <w:tmpl w:val="00000059"/>
    <w:name w:val="WW8Num92"/>
    <w:lvl w:ilvl="0">
      <w:start w:val="1"/>
      <w:numFmt w:val="bullet"/>
      <w:lvlText w:val=""/>
      <w:lvlJc w:val="left"/>
      <w:pPr>
        <w:tabs>
          <w:tab w:val="num" w:pos="0"/>
        </w:tabs>
        <w:ind w:left="9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0000005A"/>
    <w:multiLevelType w:val="singleLevel"/>
    <w:tmpl w:val="0000005A"/>
    <w:name w:val="WW8Num9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00005E"/>
    <w:multiLevelType w:val="singleLevel"/>
    <w:tmpl w:val="0000005E"/>
    <w:name w:val="WW8Num97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OpenSymbol" w:hAnsi="OpenSymbol"/>
      </w:rPr>
    </w:lvl>
  </w:abstractNum>
  <w:abstractNum w:abstractNumId="18" w15:restartNumberingAfterBreak="0">
    <w:nsid w:val="00000067"/>
    <w:multiLevelType w:val="multilevel"/>
    <w:tmpl w:val="000000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68"/>
    <w:multiLevelType w:val="multilevel"/>
    <w:tmpl w:val="8236E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sz w:val="24"/>
        <w:szCs w:val="24"/>
        <w:lang w:val="ru-RU"/>
      </w:rPr>
    </w:lvl>
    <w:lvl w:ilvl="1"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  <w:sz w:val="28"/>
        <w:szCs w:val="28"/>
      </w:rPr>
    </w:lvl>
    <w:lvl w:ilvl="2"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  <w:sz w:val="28"/>
        <w:szCs w:val="28"/>
      </w:rPr>
    </w:lvl>
    <w:lvl w:ilvl="3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bCs w:val="0"/>
      </w:rPr>
    </w:lvl>
    <w:lvl w:ilvl="4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  <w:sz w:val="28"/>
        <w:szCs w:val="28"/>
      </w:rPr>
    </w:lvl>
    <w:lvl w:ilvl="5"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  <w:sz w:val="28"/>
        <w:szCs w:val="28"/>
      </w:rPr>
    </w:lvl>
    <w:lvl w:ilvl="6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bCs w:val="0"/>
      </w:rPr>
    </w:lvl>
    <w:lvl w:ilvl="7"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  <w:sz w:val="28"/>
        <w:szCs w:val="28"/>
      </w:rPr>
    </w:lvl>
    <w:lvl w:ilvl="8"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  <w:sz w:val="28"/>
        <w:szCs w:val="28"/>
      </w:rPr>
    </w:lvl>
  </w:abstractNum>
  <w:abstractNum w:abstractNumId="20" w15:restartNumberingAfterBreak="0">
    <w:nsid w:val="00000069"/>
    <w:multiLevelType w:val="singleLevel"/>
    <w:tmpl w:val="00000069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1" w15:restartNumberingAfterBreak="0">
    <w:nsid w:val="0000006A"/>
    <w:multiLevelType w:val="singleLevel"/>
    <w:tmpl w:val="0000006A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2" w15:restartNumberingAfterBreak="0">
    <w:nsid w:val="0000006F"/>
    <w:multiLevelType w:val="multilevel"/>
    <w:tmpl w:val="0000006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70"/>
    <w:multiLevelType w:val="multilevel"/>
    <w:tmpl w:val="0000007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decimal"/>
      <w:lvlText w:val="%3."/>
      <w:lvlJc w:val="left"/>
      <w:pPr>
        <w:tabs>
          <w:tab w:val="num" w:pos="2291"/>
        </w:tabs>
        <w:ind w:left="2291" w:hanging="360"/>
      </w:pPr>
    </w:lvl>
    <w:lvl w:ilvl="3">
      <w:start w:val="1"/>
      <w:numFmt w:val="decimal"/>
      <w:lvlText w:val="%4."/>
      <w:lvlJc w:val="left"/>
      <w:pPr>
        <w:tabs>
          <w:tab w:val="num" w:pos="2651"/>
        </w:tabs>
        <w:ind w:left="2651" w:hanging="360"/>
      </w:pPr>
    </w:lvl>
    <w:lvl w:ilvl="4">
      <w:start w:val="1"/>
      <w:numFmt w:val="decimal"/>
      <w:lvlText w:val="%5."/>
      <w:lvlJc w:val="left"/>
      <w:pPr>
        <w:tabs>
          <w:tab w:val="num" w:pos="3011"/>
        </w:tabs>
        <w:ind w:left="3011" w:hanging="360"/>
      </w:pPr>
    </w:lvl>
    <w:lvl w:ilvl="5">
      <w:start w:val="1"/>
      <w:numFmt w:val="decimal"/>
      <w:lvlText w:val="%6."/>
      <w:lvlJc w:val="left"/>
      <w:pPr>
        <w:tabs>
          <w:tab w:val="num" w:pos="3371"/>
        </w:tabs>
        <w:ind w:left="3371" w:hanging="360"/>
      </w:pPr>
    </w:lvl>
    <w:lvl w:ilvl="6">
      <w:start w:val="1"/>
      <w:numFmt w:val="decimal"/>
      <w:lvlText w:val="%7."/>
      <w:lvlJc w:val="left"/>
      <w:pPr>
        <w:tabs>
          <w:tab w:val="num" w:pos="3731"/>
        </w:tabs>
        <w:ind w:left="3731" w:hanging="360"/>
      </w:pPr>
    </w:lvl>
    <w:lvl w:ilvl="7">
      <w:start w:val="1"/>
      <w:numFmt w:val="decimal"/>
      <w:lvlText w:val="%8."/>
      <w:lvlJc w:val="left"/>
      <w:pPr>
        <w:tabs>
          <w:tab w:val="num" w:pos="4091"/>
        </w:tabs>
        <w:ind w:left="4091" w:hanging="360"/>
      </w:pPr>
    </w:lvl>
    <w:lvl w:ilvl="8">
      <w:start w:val="1"/>
      <w:numFmt w:val="decimal"/>
      <w:lvlText w:val="%9."/>
      <w:lvlJc w:val="left"/>
      <w:pPr>
        <w:tabs>
          <w:tab w:val="num" w:pos="4451"/>
        </w:tabs>
        <w:ind w:left="4451" w:hanging="360"/>
      </w:pPr>
    </w:lvl>
  </w:abstractNum>
  <w:abstractNum w:abstractNumId="24" w15:restartNumberingAfterBreak="0">
    <w:nsid w:val="00000071"/>
    <w:multiLevelType w:val="multilevel"/>
    <w:tmpl w:val="000000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72"/>
    <w:multiLevelType w:val="multilevel"/>
    <w:tmpl w:val="00000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73"/>
    <w:multiLevelType w:val="multilevel"/>
    <w:tmpl w:val="000000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74"/>
    <w:multiLevelType w:val="multilevel"/>
    <w:tmpl w:val="000000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75"/>
    <w:multiLevelType w:val="multilevel"/>
    <w:tmpl w:val="000000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76"/>
    <w:multiLevelType w:val="multilevel"/>
    <w:tmpl w:val="00000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77"/>
    <w:multiLevelType w:val="multilevel"/>
    <w:tmpl w:val="0000007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78"/>
    <w:multiLevelType w:val="multilevel"/>
    <w:tmpl w:val="8FB225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79"/>
    <w:multiLevelType w:val="multilevel"/>
    <w:tmpl w:val="DD20B8D6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75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000007A"/>
    <w:multiLevelType w:val="multilevel"/>
    <w:tmpl w:val="0000007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34" w15:restartNumberingAfterBreak="0">
    <w:nsid w:val="0000007B"/>
    <w:multiLevelType w:val="multilevel"/>
    <w:tmpl w:val="0000007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A14516F"/>
    <w:multiLevelType w:val="multilevel"/>
    <w:tmpl w:val="A2CE4EEC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36" w15:restartNumberingAfterBreak="0">
    <w:nsid w:val="0B097F34"/>
    <w:multiLevelType w:val="hybridMultilevel"/>
    <w:tmpl w:val="AA8C3BE6"/>
    <w:lvl w:ilvl="0" w:tplc="C3308C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D50BA2"/>
    <w:multiLevelType w:val="hybridMultilevel"/>
    <w:tmpl w:val="F488CC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E8051B2"/>
    <w:multiLevelType w:val="hybridMultilevel"/>
    <w:tmpl w:val="E07CA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93155B"/>
    <w:multiLevelType w:val="hybridMultilevel"/>
    <w:tmpl w:val="0D3E7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C90CA6"/>
    <w:multiLevelType w:val="hybridMultilevel"/>
    <w:tmpl w:val="DCD677AA"/>
    <w:lvl w:ilvl="0" w:tplc="14E85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731243"/>
    <w:multiLevelType w:val="hybridMultilevel"/>
    <w:tmpl w:val="92CC0BD2"/>
    <w:lvl w:ilvl="0" w:tplc="C3308C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9"/>
  </w:num>
  <w:num w:numId="37">
    <w:abstractNumId w:val="37"/>
  </w:num>
  <w:num w:numId="38">
    <w:abstractNumId w:val="38"/>
  </w:num>
  <w:num w:numId="39">
    <w:abstractNumId w:val="36"/>
  </w:num>
  <w:num w:numId="40">
    <w:abstractNumId w:val="41"/>
  </w:num>
  <w:num w:numId="41">
    <w:abstractNumId w:val="13"/>
  </w:num>
  <w:num w:numId="42">
    <w:abstractNumId w:val="40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A90"/>
    <w:rsid w:val="00074FE9"/>
    <w:rsid w:val="000E4C43"/>
    <w:rsid w:val="001147D0"/>
    <w:rsid w:val="001253B3"/>
    <w:rsid w:val="00125CCA"/>
    <w:rsid w:val="00153367"/>
    <w:rsid w:val="001E7C93"/>
    <w:rsid w:val="003B2009"/>
    <w:rsid w:val="003B6A53"/>
    <w:rsid w:val="00457762"/>
    <w:rsid w:val="005670B7"/>
    <w:rsid w:val="005C409A"/>
    <w:rsid w:val="005D7491"/>
    <w:rsid w:val="00651B3A"/>
    <w:rsid w:val="006E25F1"/>
    <w:rsid w:val="00713B93"/>
    <w:rsid w:val="00747770"/>
    <w:rsid w:val="00793572"/>
    <w:rsid w:val="007A180B"/>
    <w:rsid w:val="007B23DD"/>
    <w:rsid w:val="008725EB"/>
    <w:rsid w:val="00906579"/>
    <w:rsid w:val="0098072D"/>
    <w:rsid w:val="00981A90"/>
    <w:rsid w:val="009C0E09"/>
    <w:rsid w:val="00A030B3"/>
    <w:rsid w:val="00AD3AD5"/>
    <w:rsid w:val="00B74A5C"/>
    <w:rsid w:val="00BA6560"/>
    <w:rsid w:val="00BC688A"/>
    <w:rsid w:val="00C07685"/>
    <w:rsid w:val="00C75871"/>
    <w:rsid w:val="00C7737B"/>
    <w:rsid w:val="00C9127B"/>
    <w:rsid w:val="00DD1234"/>
    <w:rsid w:val="00E03901"/>
    <w:rsid w:val="00E1547A"/>
    <w:rsid w:val="00E62C28"/>
    <w:rsid w:val="00E72FB9"/>
    <w:rsid w:val="00E734E9"/>
    <w:rsid w:val="00F173B6"/>
    <w:rsid w:val="00F7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D317E-C6E4-4B08-9391-306E0259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491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D749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table" w:styleId="a4">
    <w:name w:val="Table Grid"/>
    <w:basedOn w:val="a1"/>
    <w:uiPriority w:val="59"/>
    <w:rsid w:val="00C07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9357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15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547A"/>
    <w:rPr>
      <w:rFonts w:ascii="Calibri" w:eastAsia="Calibri" w:hAnsi="Calibri" w:cs="Calibri"/>
      <w:lang w:eastAsia="ar-SA"/>
    </w:rPr>
  </w:style>
  <w:style w:type="paragraph" w:styleId="a8">
    <w:name w:val="footer"/>
    <w:basedOn w:val="a"/>
    <w:link w:val="a9"/>
    <w:uiPriority w:val="99"/>
    <w:unhideWhenUsed/>
    <w:rsid w:val="00E15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547A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4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psy.ru/node/95" TargetMode="External"/><Relationship Id="rId13" Type="http://schemas.openxmlformats.org/officeDocument/2006/relationships/hyperlink" Target="https://rospsy.ru/node/9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ospsy.ru/node/343" TargetMode="External"/><Relationship Id="rId12" Type="http://schemas.openxmlformats.org/officeDocument/2006/relationships/hyperlink" Target="https://rospsy.ru/node/9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psy.ru/node/691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psy.ru/node/3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psy.ru/node/111" TargetMode="External"/><Relationship Id="rId14" Type="http://schemas.openxmlformats.org/officeDocument/2006/relationships/hyperlink" Target="https://rospsy.ru/node/3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7297</Words>
  <Characters>41594</Characters>
  <Application>Microsoft Office Word</Application>
  <DocSecurity>4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Сайганова</dc:creator>
  <cp:keywords/>
  <dc:description/>
  <cp:lastModifiedBy>Ребошапка Людмила Витальевна</cp:lastModifiedBy>
  <cp:revision>2</cp:revision>
  <dcterms:created xsi:type="dcterms:W3CDTF">2022-01-21T08:31:00Z</dcterms:created>
  <dcterms:modified xsi:type="dcterms:W3CDTF">2022-01-21T08:31:00Z</dcterms:modified>
</cp:coreProperties>
</file>